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186" w:rsidRPr="00365321" w:rsidRDefault="00C94186" w:rsidP="00C9418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94186" w:rsidRPr="00365321" w:rsidRDefault="00C94186" w:rsidP="00C9418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94186" w:rsidRPr="00365321" w:rsidRDefault="00C94186" w:rsidP="00C94186">
      <w:pPr>
        <w:spacing w:before="0" w:beforeAutospacing="0" w:after="0" w:afterAutospacing="0"/>
        <w:jc w:val="center"/>
        <w:rPr>
          <w:sz w:val="28"/>
          <w:szCs w:val="28"/>
        </w:rPr>
      </w:pPr>
      <w:r w:rsidRPr="00365321">
        <w:rPr>
          <w:b/>
          <w:sz w:val="28"/>
          <w:szCs w:val="28"/>
        </w:rPr>
        <w:t>(АНО ВО ОУЭП)</w:t>
      </w:r>
    </w:p>
    <w:p w:rsidR="00C94186" w:rsidRPr="00365321" w:rsidRDefault="00C94186" w:rsidP="00C94186">
      <w:pPr>
        <w:tabs>
          <w:tab w:val="left" w:pos="900"/>
          <w:tab w:val="left" w:pos="1080"/>
        </w:tabs>
        <w:suppressAutoHyphens/>
        <w:spacing w:before="0" w:beforeAutospacing="0" w:after="0" w:afterAutospacing="0"/>
        <w:ind w:firstLine="709"/>
        <w:jc w:val="both"/>
        <w:rPr>
          <w:b/>
          <w:sz w:val="20"/>
          <w:szCs w:val="20"/>
        </w:rPr>
      </w:pPr>
    </w:p>
    <w:p w:rsidR="00C94186" w:rsidRPr="00365321" w:rsidRDefault="00C94186" w:rsidP="00C94186">
      <w:pPr>
        <w:tabs>
          <w:tab w:val="left" w:pos="900"/>
          <w:tab w:val="left" w:pos="1080"/>
        </w:tabs>
        <w:suppressAutoHyphens/>
        <w:spacing w:before="0" w:beforeAutospacing="0" w:after="0" w:afterAutospacing="0"/>
        <w:ind w:firstLine="709"/>
        <w:jc w:val="both"/>
        <w:rPr>
          <w:b/>
          <w:sz w:val="20"/>
          <w:szCs w:val="20"/>
        </w:rPr>
      </w:pPr>
    </w:p>
    <w:p w:rsidR="00C94186" w:rsidRPr="00365321" w:rsidRDefault="00C94186" w:rsidP="00C94186">
      <w:pPr>
        <w:tabs>
          <w:tab w:val="left" w:pos="900"/>
          <w:tab w:val="left" w:pos="1080"/>
        </w:tabs>
        <w:suppressAutoHyphens/>
        <w:spacing w:before="0" w:beforeAutospacing="0" w:after="0" w:afterAutospacing="0"/>
        <w:ind w:firstLine="709"/>
        <w:jc w:val="both"/>
        <w:rPr>
          <w:b/>
          <w:sz w:val="20"/>
          <w:szCs w:val="20"/>
        </w:rPr>
      </w:pPr>
    </w:p>
    <w:p w:rsidR="00C94186" w:rsidRPr="00365321" w:rsidRDefault="00C94186" w:rsidP="00C94186">
      <w:pPr>
        <w:tabs>
          <w:tab w:val="left" w:pos="900"/>
          <w:tab w:val="left" w:pos="1080"/>
        </w:tabs>
        <w:suppressAutoHyphens/>
        <w:spacing w:before="0" w:beforeAutospacing="0" w:after="0" w:afterAutospacing="0"/>
        <w:ind w:firstLine="709"/>
        <w:jc w:val="both"/>
        <w:rPr>
          <w:b/>
          <w:sz w:val="20"/>
          <w:szCs w:val="20"/>
        </w:rPr>
      </w:pPr>
    </w:p>
    <w:p w:rsidR="00C94186" w:rsidRPr="000C11EC" w:rsidRDefault="00C94186" w:rsidP="00C9418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94186" w:rsidRPr="000C11EC" w:rsidRDefault="00C94186" w:rsidP="00C9418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94186" w:rsidRPr="000C11EC" w:rsidRDefault="00C94186" w:rsidP="00C94186">
      <w:pPr>
        <w:tabs>
          <w:tab w:val="left" w:pos="900"/>
          <w:tab w:val="left" w:pos="1080"/>
        </w:tabs>
        <w:suppressAutoHyphens/>
        <w:spacing w:before="0" w:beforeAutospacing="0" w:after="0" w:afterAutospacing="0"/>
        <w:ind w:firstLine="709"/>
        <w:jc w:val="right"/>
        <w:rPr>
          <w:sz w:val="20"/>
          <w:szCs w:val="20"/>
        </w:rPr>
      </w:pPr>
    </w:p>
    <w:p w:rsidR="00C94186" w:rsidRPr="000C11EC" w:rsidRDefault="00C94186" w:rsidP="00C94186">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94186" w:rsidRPr="000C11EC" w:rsidRDefault="00C94186" w:rsidP="00C9418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94186" w:rsidRPr="000C11EC" w:rsidRDefault="00C94186" w:rsidP="00C94186">
      <w:pPr>
        <w:tabs>
          <w:tab w:val="left" w:pos="900"/>
          <w:tab w:val="left" w:pos="1080"/>
        </w:tabs>
        <w:suppressAutoHyphens/>
        <w:spacing w:before="0" w:beforeAutospacing="0" w:after="0" w:afterAutospacing="0"/>
        <w:ind w:firstLine="709"/>
        <w:jc w:val="right"/>
        <w:rPr>
          <w:sz w:val="20"/>
          <w:szCs w:val="20"/>
        </w:rPr>
      </w:pPr>
    </w:p>
    <w:p w:rsidR="00C94186" w:rsidRPr="000C11EC" w:rsidRDefault="00C94186" w:rsidP="00C9418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94186" w:rsidRPr="000C11EC" w:rsidRDefault="00C94186" w:rsidP="00C9418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94186" w:rsidRPr="00365321" w:rsidRDefault="00C94186" w:rsidP="00C94186">
      <w:pPr>
        <w:tabs>
          <w:tab w:val="left" w:pos="900"/>
          <w:tab w:val="left" w:pos="1080"/>
        </w:tabs>
        <w:suppressAutoHyphens/>
        <w:spacing w:before="0" w:beforeAutospacing="0" w:after="0" w:afterAutospacing="0"/>
        <w:ind w:firstLine="709"/>
        <w:jc w:val="both"/>
        <w:rPr>
          <w:b/>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right"/>
        <w:rPr>
          <w:sz w:val="20"/>
          <w:szCs w:val="20"/>
        </w:rPr>
      </w:pPr>
    </w:p>
    <w:p w:rsidR="00453DE3" w:rsidRDefault="00453DE3" w:rsidP="00A829E6">
      <w:pPr>
        <w:tabs>
          <w:tab w:val="left" w:pos="900"/>
          <w:tab w:val="left" w:pos="1080"/>
        </w:tabs>
        <w:suppressAutoHyphens/>
        <w:spacing w:before="0" w:beforeAutospacing="0" w:after="0" w:afterAutospacing="0"/>
        <w:ind w:firstLine="709"/>
        <w:jc w:val="center"/>
        <w:rPr>
          <w:sz w:val="20"/>
          <w:szCs w:val="20"/>
        </w:rPr>
      </w:pPr>
    </w:p>
    <w:p w:rsidR="00C94186" w:rsidRPr="00A829E6" w:rsidRDefault="00C94186" w:rsidP="00A829E6">
      <w:pPr>
        <w:tabs>
          <w:tab w:val="left" w:pos="900"/>
          <w:tab w:val="left" w:pos="1080"/>
        </w:tabs>
        <w:suppressAutoHyphens/>
        <w:spacing w:before="0" w:beforeAutospacing="0" w:after="0" w:afterAutospacing="0"/>
        <w:ind w:firstLine="709"/>
        <w:jc w:val="center"/>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center"/>
        <w:rPr>
          <w:b/>
        </w:rPr>
      </w:pPr>
      <w:r w:rsidRPr="00A829E6">
        <w:rPr>
          <w:b/>
        </w:rPr>
        <w:t>РАБОЧАЯ ПРОГРАММА</w:t>
      </w:r>
    </w:p>
    <w:p w:rsidR="00453DE3" w:rsidRPr="00A829E6" w:rsidRDefault="00453DE3" w:rsidP="00A829E6">
      <w:pPr>
        <w:tabs>
          <w:tab w:val="left" w:pos="900"/>
          <w:tab w:val="left" w:pos="1080"/>
        </w:tabs>
        <w:suppressAutoHyphens/>
        <w:spacing w:before="0" w:beforeAutospacing="0" w:after="0" w:afterAutospacing="0"/>
        <w:ind w:firstLine="709"/>
        <w:jc w:val="center"/>
        <w:rPr>
          <w:b/>
        </w:rPr>
      </w:pPr>
    </w:p>
    <w:p w:rsidR="00453DE3" w:rsidRPr="00A829E6" w:rsidRDefault="00453DE3" w:rsidP="00A829E6">
      <w:pPr>
        <w:tabs>
          <w:tab w:val="left" w:pos="900"/>
          <w:tab w:val="left" w:pos="1080"/>
        </w:tabs>
        <w:suppressAutoHyphens/>
        <w:spacing w:before="0" w:beforeAutospacing="0" w:after="0" w:afterAutospacing="0"/>
        <w:ind w:firstLine="709"/>
        <w:jc w:val="center"/>
        <w:rPr>
          <w:b/>
        </w:rPr>
      </w:pPr>
      <w:r w:rsidRPr="00A829E6">
        <w:rPr>
          <w:b/>
        </w:rPr>
        <w:t>по дисциплине</w:t>
      </w:r>
    </w:p>
    <w:p w:rsidR="00453DE3" w:rsidRPr="00A829E6" w:rsidRDefault="00453DE3" w:rsidP="00A829E6">
      <w:pPr>
        <w:tabs>
          <w:tab w:val="left" w:pos="900"/>
          <w:tab w:val="left" w:pos="1080"/>
        </w:tabs>
        <w:suppressAutoHyphens/>
        <w:spacing w:before="0" w:beforeAutospacing="0" w:after="0" w:afterAutospacing="0"/>
        <w:ind w:firstLine="709"/>
        <w:jc w:val="center"/>
        <w:rPr>
          <w:b/>
        </w:rPr>
      </w:pPr>
    </w:p>
    <w:p w:rsidR="00453DE3" w:rsidRPr="00A829E6" w:rsidRDefault="00453DE3" w:rsidP="008370F9">
      <w:pPr>
        <w:tabs>
          <w:tab w:val="left" w:pos="900"/>
          <w:tab w:val="left" w:pos="1080"/>
        </w:tabs>
        <w:suppressAutoHyphens/>
        <w:spacing w:before="0" w:beforeAutospacing="0" w:after="0" w:afterAutospacing="0"/>
        <w:ind w:firstLine="709"/>
        <w:jc w:val="center"/>
      </w:pPr>
      <w:r w:rsidRPr="00A829E6">
        <w:t>Наименование дисциплины Б1.В.10 Культура речи юриста</w:t>
      </w:r>
    </w:p>
    <w:p w:rsidR="00453DE3" w:rsidRPr="00A829E6" w:rsidRDefault="009D7686" w:rsidP="008370F9">
      <w:pPr>
        <w:tabs>
          <w:tab w:val="left" w:pos="900"/>
          <w:tab w:val="left" w:pos="1080"/>
        </w:tabs>
        <w:suppressAutoHyphens/>
        <w:spacing w:before="0" w:beforeAutospacing="0" w:after="0" w:afterAutospacing="0"/>
        <w:ind w:firstLine="709"/>
        <w:jc w:val="center"/>
      </w:pPr>
      <w:r w:rsidRPr="00A829E6">
        <w:t xml:space="preserve">Образовательная программа </w:t>
      </w:r>
      <w:r w:rsidR="00453DE3" w:rsidRPr="00A829E6">
        <w:t>направления подготовки 40.03.01 «Юриспруденция», направленность (профиль): «Гражданско-правовая»</w:t>
      </w:r>
    </w:p>
    <w:p w:rsidR="00453DE3" w:rsidRPr="00A829E6" w:rsidRDefault="00453DE3" w:rsidP="00A829E6">
      <w:pPr>
        <w:tabs>
          <w:tab w:val="left" w:pos="900"/>
          <w:tab w:val="left" w:pos="1080"/>
        </w:tabs>
        <w:suppressAutoHyphens/>
        <w:spacing w:before="0" w:beforeAutospacing="0" w:after="0" w:afterAutospacing="0"/>
        <w:ind w:firstLine="709"/>
        <w:jc w:val="center"/>
      </w:pPr>
    </w:p>
    <w:p w:rsidR="00453DE3" w:rsidRPr="00A829E6" w:rsidRDefault="00453DE3" w:rsidP="00A829E6">
      <w:pPr>
        <w:tabs>
          <w:tab w:val="left" w:pos="900"/>
          <w:tab w:val="left" w:pos="1080"/>
        </w:tabs>
        <w:suppressAutoHyphens/>
        <w:spacing w:before="0" w:beforeAutospacing="0" w:after="0" w:afterAutospacing="0"/>
        <w:ind w:firstLine="709"/>
        <w:rPr>
          <w:b/>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right"/>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right"/>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right"/>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right"/>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right"/>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right"/>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right"/>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rPr>
          <w:sz w:val="20"/>
          <w:szCs w:val="20"/>
        </w:rPr>
      </w:pPr>
    </w:p>
    <w:p w:rsidR="00453DE3" w:rsidRPr="00A829E6" w:rsidRDefault="00453DE3" w:rsidP="00A829E6">
      <w:pPr>
        <w:tabs>
          <w:tab w:val="left" w:pos="900"/>
          <w:tab w:val="left" w:pos="1080"/>
        </w:tabs>
        <w:suppressAutoHyphens/>
        <w:spacing w:before="0" w:beforeAutospacing="0" w:after="0" w:afterAutospacing="0"/>
        <w:rPr>
          <w:u w:val="single"/>
        </w:rPr>
      </w:pPr>
      <w:r w:rsidRPr="00A829E6">
        <w:t xml:space="preserve">Квалификация - </w:t>
      </w:r>
      <w:r w:rsidRPr="000F2444">
        <w:t>бакалавр</w:t>
      </w:r>
    </w:p>
    <w:p w:rsidR="00453DE3" w:rsidRPr="00A829E6" w:rsidRDefault="00453DE3" w:rsidP="00A829E6">
      <w:pPr>
        <w:tabs>
          <w:tab w:val="left" w:pos="900"/>
          <w:tab w:val="left" w:pos="1080"/>
        </w:tabs>
        <w:suppressAutoHyphens/>
        <w:spacing w:before="0" w:beforeAutospacing="0" w:after="0" w:afterAutospacing="0"/>
        <w:ind w:firstLine="709"/>
        <w:rPr>
          <w:sz w:val="20"/>
          <w:szCs w:val="20"/>
          <w:u w:val="single"/>
        </w:rPr>
      </w:pPr>
    </w:p>
    <w:p w:rsidR="00453DE3" w:rsidRPr="00A829E6" w:rsidRDefault="00453DE3" w:rsidP="00A829E6">
      <w:pPr>
        <w:tabs>
          <w:tab w:val="left" w:pos="900"/>
          <w:tab w:val="left" w:pos="1080"/>
        </w:tabs>
        <w:suppressAutoHyphens/>
        <w:spacing w:before="0" w:beforeAutospacing="0" w:after="0" w:afterAutospacing="0"/>
        <w:ind w:firstLine="709"/>
        <w:rPr>
          <w:sz w:val="20"/>
          <w:szCs w:val="20"/>
          <w:u w:val="single"/>
        </w:rPr>
      </w:pPr>
    </w:p>
    <w:p w:rsidR="00453DE3" w:rsidRPr="00A829E6" w:rsidRDefault="00453DE3" w:rsidP="00A829E6">
      <w:pPr>
        <w:tabs>
          <w:tab w:val="left" w:pos="900"/>
          <w:tab w:val="left" w:pos="1080"/>
        </w:tabs>
        <w:suppressAutoHyphens/>
        <w:spacing w:before="0" w:beforeAutospacing="0" w:after="0" w:afterAutospacing="0"/>
        <w:rPr>
          <w:sz w:val="20"/>
          <w:szCs w:val="20"/>
        </w:rPr>
      </w:pPr>
      <w:r w:rsidRPr="00A829E6">
        <w:rPr>
          <w:b/>
          <w:sz w:val="20"/>
          <w:szCs w:val="20"/>
        </w:rPr>
        <w:t>Разработчик</w:t>
      </w:r>
      <w:r w:rsidRPr="00A829E6">
        <w:rPr>
          <w:sz w:val="20"/>
          <w:szCs w:val="20"/>
        </w:rPr>
        <w:t xml:space="preserve">: </w:t>
      </w:r>
    </w:p>
    <w:p w:rsidR="00453DE3" w:rsidRPr="00A829E6" w:rsidRDefault="00453DE3" w:rsidP="00A829E6">
      <w:pPr>
        <w:tabs>
          <w:tab w:val="left" w:pos="900"/>
          <w:tab w:val="left" w:pos="1080"/>
        </w:tabs>
        <w:suppressAutoHyphens/>
        <w:spacing w:before="0" w:beforeAutospacing="0" w:after="0" w:afterAutospacing="0"/>
        <w:rPr>
          <w:sz w:val="20"/>
          <w:szCs w:val="20"/>
          <w:u w:val="single"/>
        </w:rPr>
      </w:pPr>
      <w:r w:rsidRPr="00A829E6">
        <w:rPr>
          <w:sz w:val="20"/>
          <w:szCs w:val="20"/>
        </w:rPr>
        <w:t xml:space="preserve">Захарова Л.Д., к. </w:t>
      </w:r>
      <w:proofErr w:type="spellStart"/>
      <w:r w:rsidRPr="00A829E6">
        <w:rPr>
          <w:sz w:val="20"/>
          <w:szCs w:val="20"/>
        </w:rPr>
        <w:t>фил.н</w:t>
      </w:r>
      <w:proofErr w:type="spellEnd"/>
      <w:r w:rsidRPr="00A829E6">
        <w:rPr>
          <w:sz w:val="20"/>
          <w:szCs w:val="20"/>
        </w:rPr>
        <w:t xml:space="preserve">., </w:t>
      </w:r>
      <w:proofErr w:type="spellStart"/>
      <w:r w:rsidRPr="00A829E6">
        <w:rPr>
          <w:sz w:val="20"/>
          <w:szCs w:val="20"/>
        </w:rPr>
        <w:t>доц</w:t>
      </w:r>
      <w:proofErr w:type="spellEnd"/>
    </w:p>
    <w:p w:rsidR="00453DE3" w:rsidRPr="00A829E6" w:rsidRDefault="00453DE3" w:rsidP="00A829E6">
      <w:pPr>
        <w:tabs>
          <w:tab w:val="left" w:pos="900"/>
          <w:tab w:val="left" w:pos="1080"/>
        </w:tabs>
        <w:suppressAutoHyphens/>
        <w:spacing w:before="0" w:beforeAutospacing="0" w:after="0" w:afterAutospacing="0"/>
        <w:ind w:firstLine="709"/>
        <w:rPr>
          <w:sz w:val="20"/>
          <w:szCs w:val="20"/>
          <w:u w:val="single"/>
        </w:rPr>
      </w:pPr>
    </w:p>
    <w:p w:rsidR="00453DE3" w:rsidRPr="00A829E6" w:rsidRDefault="00453DE3" w:rsidP="00A829E6">
      <w:pPr>
        <w:tabs>
          <w:tab w:val="left" w:pos="900"/>
          <w:tab w:val="left" w:pos="1080"/>
        </w:tabs>
        <w:suppressAutoHyphens/>
        <w:spacing w:before="0" w:beforeAutospacing="0" w:after="0" w:afterAutospacing="0"/>
        <w:ind w:firstLine="709"/>
        <w:rPr>
          <w:sz w:val="20"/>
          <w:szCs w:val="20"/>
          <w:u w:val="single"/>
        </w:rPr>
      </w:pPr>
    </w:p>
    <w:p w:rsidR="00453DE3" w:rsidRPr="00A829E6" w:rsidRDefault="00453DE3" w:rsidP="00A829E6">
      <w:pPr>
        <w:tabs>
          <w:tab w:val="left" w:pos="900"/>
          <w:tab w:val="left" w:pos="1080"/>
        </w:tabs>
        <w:suppressAutoHyphens/>
        <w:spacing w:before="0" w:beforeAutospacing="0" w:after="0" w:afterAutospacing="0"/>
        <w:ind w:firstLine="709"/>
        <w:rPr>
          <w:sz w:val="20"/>
          <w:szCs w:val="20"/>
          <w:u w:val="single"/>
        </w:rPr>
      </w:pPr>
    </w:p>
    <w:p w:rsidR="00453DE3" w:rsidRPr="00A829E6" w:rsidRDefault="00453DE3" w:rsidP="00A829E6">
      <w:pPr>
        <w:tabs>
          <w:tab w:val="left" w:pos="900"/>
          <w:tab w:val="left" w:pos="1080"/>
        </w:tabs>
        <w:suppressAutoHyphens/>
        <w:spacing w:before="0" w:beforeAutospacing="0" w:after="0" w:afterAutospacing="0"/>
        <w:ind w:firstLine="709"/>
        <w:rPr>
          <w:sz w:val="20"/>
          <w:szCs w:val="20"/>
          <w:u w:val="single"/>
        </w:rPr>
      </w:pPr>
    </w:p>
    <w:p w:rsidR="00453DE3" w:rsidRPr="00A829E6" w:rsidRDefault="00453DE3" w:rsidP="00A829E6">
      <w:pPr>
        <w:tabs>
          <w:tab w:val="left" w:pos="900"/>
          <w:tab w:val="left" w:pos="1080"/>
        </w:tabs>
        <w:suppressAutoHyphens/>
        <w:spacing w:before="0" w:beforeAutospacing="0" w:after="0" w:afterAutospacing="0"/>
        <w:ind w:firstLine="709"/>
        <w:rPr>
          <w:sz w:val="20"/>
          <w:szCs w:val="20"/>
          <w:u w:val="single"/>
        </w:rPr>
      </w:pPr>
    </w:p>
    <w:p w:rsidR="00453DE3" w:rsidRPr="00A829E6" w:rsidRDefault="00453DE3" w:rsidP="00A829E6">
      <w:pPr>
        <w:tabs>
          <w:tab w:val="left" w:pos="900"/>
          <w:tab w:val="left" w:pos="1080"/>
        </w:tabs>
        <w:suppressAutoHyphens/>
        <w:spacing w:before="0" w:beforeAutospacing="0" w:after="0" w:afterAutospacing="0"/>
        <w:ind w:firstLine="709"/>
        <w:rPr>
          <w:sz w:val="20"/>
          <w:szCs w:val="20"/>
          <w:u w:val="single"/>
        </w:rPr>
      </w:pPr>
    </w:p>
    <w:p w:rsidR="00453DE3" w:rsidRPr="00A829E6" w:rsidRDefault="008370F9" w:rsidP="00A829E6">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C94186">
        <w:rPr>
          <w:sz w:val="20"/>
          <w:szCs w:val="20"/>
        </w:rPr>
        <w:t>3</w:t>
      </w:r>
      <w:bookmarkStart w:id="0" w:name="_GoBack"/>
      <w:bookmarkEnd w:id="0"/>
      <w:r w:rsidR="00453DE3" w:rsidRPr="00A829E6">
        <w:rPr>
          <w:sz w:val="20"/>
          <w:szCs w:val="20"/>
        </w:rPr>
        <w:br w:type="page"/>
      </w:r>
    </w:p>
    <w:p w:rsidR="00453DE3" w:rsidRPr="00A829E6" w:rsidRDefault="00453DE3" w:rsidP="00A829E6">
      <w:pPr>
        <w:numPr>
          <w:ilvl w:val="0"/>
          <w:numId w:val="64"/>
        </w:numPr>
        <w:tabs>
          <w:tab w:val="left" w:pos="900"/>
          <w:tab w:val="left" w:pos="1070"/>
        </w:tabs>
        <w:spacing w:before="0" w:beforeAutospacing="0" w:after="0" w:afterAutospacing="0"/>
        <w:ind w:left="0" w:firstLine="709"/>
        <w:rPr>
          <w:b/>
          <w:sz w:val="20"/>
          <w:szCs w:val="20"/>
        </w:rPr>
      </w:pPr>
      <w:r w:rsidRPr="00A829E6">
        <w:rPr>
          <w:b/>
          <w:sz w:val="20"/>
          <w:szCs w:val="20"/>
        </w:rPr>
        <w:lastRenderedPageBreak/>
        <w:t xml:space="preserve"> Цели и задачи дисциплины</w:t>
      </w:r>
    </w:p>
    <w:p w:rsidR="00453DE3" w:rsidRPr="00A829E6" w:rsidRDefault="00453DE3" w:rsidP="00A829E6">
      <w:pPr>
        <w:spacing w:before="0" w:beforeAutospacing="0" w:after="0" w:afterAutospacing="0"/>
        <w:ind w:firstLine="709"/>
        <w:jc w:val="both"/>
        <w:rPr>
          <w:sz w:val="20"/>
          <w:szCs w:val="20"/>
        </w:rPr>
      </w:pPr>
      <w:r w:rsidRPr="00A829E6">
        <w:rPr>
          <w:b/>
          <w:i/>
          <w:sz w:val="20"/>
          <w:szCs w:val="20"/>
        </w:rPr>
        <w:t>Цель дисциплины</w:t>
      </w:r>
      <w:r w:rsidRPr="00A829E6">
        <w:rPr>
          <w:sz w:val="20"/>
          <w:szCs w:val="20"/>
        </w:rPr>
        <w:t xml:space="preserve"> - расширение коммуникативной компетенции в области использования русского (родного) языка применительно к различным сферам его функционирования, в том числе и профессиональным; формирование у обучающихся навыков прагматического мышления на материале русского языка. </w:t>
      </w:r>
    </w:p>
    <w:p w:rsidR="00453DE3" w:rsidRPr="00A829E6" w:rsidRDefault="00453DE3" w:rsidP="00A829E6">
      <w:pPr>
        <w:pStyle w:val="af8"/>
        <w:ind w:firstLine="709"/>
        <w:jc w:val="both"/>
        <w:rPr>
          <w:rFonts w:ascii="Times New Roman" w:hAnsi="Times New Roman"/>
        </w:rPr>
      </w:pPr>
      <w:r w:rsidRPr="00A829E6">
        <w:rPr>
          <w:rFonts w:ascii="Times New Roman" w:hAnsi="Times New Roman"/>
          <w:b/>
          <w:bCs/>
          <w:i/>
          <w:iCs/>
        </w:rPr>
        <w:t>Задачи дисциплины</w:t>
      </w:r>
      <w:r w:rsidRPr="00A829E6">
        <w:rPr>
          <w:rFonts w:ascii="Times New Roman" w:hAnsi="Times New Roman"/>
        </w:rPr>
        <w:t>: развить умения аргументировано и четко строить свою речь; сформировать навыки деловой письменной и устной речи на русском языке, сформировать навыки применять русский язык как инструмент решения ситуаций, возникающих в сфере обучения и профессиональной деятельности.</w:t>
      </w:r>
    </w:p>
    <w:p w:rsidR="009D7686" w:rsidRPr="00A829E6" w:rsidRDefault="009D7686" w:rsidP="00A829E6">
      <w:pPr>
        <w:tabs>
          <w:tab w:val="left" w:pos="900"/>
        </w:tabs>
        <w:spacing w:before="0" w:beforeAutospacing="0" w:after="0" w:afterAutospacing="0"/>
        <w:rPr>
          <w:b/>
          <w:sz w:val="20"/>
          <w:szCs w:val="20"/>
        </w:rPr>
      </w:pPr>
    </w:p>
    <w:p w:rsidR="00453DE3" w:rsidRPr="00A829E6" w:rsidRDefault="00453DE3" w:rsidP="00A829E6">
      <w:pPr>
        <w:numPr>
          <w:ilvl w:val="0"/>
          <w:numId w:val="64"/>
        </w:numPr>
        <w:tabs>
          <w:tab w:val="left" w:pos="900"/>
          <w:tab w:val="left" w:pos="1070"/>
        </w:tabs>
        <w:spacing w:before="0" w:beforeAutospacing="0" w:after="0" w:afterAutospacing="0"/>
        <w:ind w:left="0" w:firstLine="709"/>
        <w:rPr>
          <w:b/>
          <w:sz w:val="20"/>
          <w:szCs w:val="20"/>
        </w:rPr>
      </w:pPr>
      <w:r w:rsidRPr="00A829E6">
        <w:rPr>
          <w:b/>
          <w:sz w:val="20"/>
          <w:szCs w:val="20"/>
        </w:rPr>
        <w:t>Место дисциплины в структуре ОП</w:t>
      </w:r>
    </w:p>
    <w:p w:rsidR="00453DE3" w:rsidRPr="00A829E6" w:rsidRDefault="00453DE3" w:rsidP="00A829E6">
      <w:pPr>
        <w:pStyle w:val="af8"/>
        <w:tabs>
          <w:tab w:val="left" w:pos="900"/>
          <w:tab w:val="left" w:pos="1080"/>
        </w:tabs>
        <w:suppressAutoHyphens/>
        <w:ind w:firstLine="709"/>
        <w:jc w:val="both"/>
        <w:rPr>
          <w:rFonts w:ascii="Times New Roman" w:hAnsi="Times New Roman"/>
        </w:rPr>
      </w:pPr>
      <w:r w:rsidRPr="00A829E6">
        <w:rPr>
          <w:rFonts w:ascii="Times New Roman" w:hAnsi="Times New Roman"/>
        </w:rPr>
        <w:t xml:space="preserve">Дисциплина «Культура речи юриста» относится </w:t>
      </w:r>
      <w:r w:rsidRPr="00A829E6">
        <w:rPr>
          <w:rFonts w:ascii="Times New Roman" w:hAnsi="Times New Roman"/>
          <w:bCs/>
        </w:rPr>
        <w:t>к дисциплинам части, формируемой участник</w:t>
      </w:r>
      <w:r w:rsidR="009D7686" w:rsidRPr="00A829E6">
        <w:rPr>
          <w:rFonts w:ascii="Times New Roman" w:hAnsi="Times New Roman"/>
          <w:bCs/>
        </w:rPr>
        <w:t xml:space="preserve">ами образовательных отношений, </w:t>
      </w:r>
      <w:r w:rsidRPr="00A829E6">
        <w:rPr>
          <w:rFonts w:ascii="Times New Roman" w:hAnsi="Times New Roman"/>
        </w:rPr>
        <w:t xml:space="preserve">Блока 1.   </w:t>
      </w:r>
    </w:p>
    <w:p w:rsidR="009D7686" w:rsidRPr="00A829E6" w:rsidRDefault="009D7686" w:rsidP="00A829E6">
      <w:pPr>
        <w:tabs>
          <w:tab w:val="left" w:pos="900"/>
        </w:tabs>
        <w:spacing w:before="0" w:beforeAutospacing="0" w:after="0" w:afterAutospacing="0"/>
        <w:rPr>
          <w:b/>
          <w:sz w:val="20"/>
          <w:szCs w:val="20"/>
        </w:rPr>
      </w:pPr>
    </w:p>
    <w:p w:rsidR="00453DE3" w:rsidRPr="00A829E6" w:rsidRDefault="00453DE3" w:rsidP="00A829E6">
      <w:pPr>
        <w:numPr>
          <w:ilvl w:val="0"/>
          <w:numId w:val="64"/>
        </w:numPr>
        <w:tabs>
          <w:tab w:val="left" w:pos="900"/>
          <w:tab w:val="left" w:pos="1070"/>
        </w:tabs>
        <w:spacing w:before="0" w:beforeAutospacing="0" w:after="0" w:afterAutospacing="0"/>
        <w:ind w:left="0" w:firstLine="709"/>
        <w:rPr>
          <w:b/>
          <w:sz w:val="20"/>
          <w:szCs w:val="20"/>
        </w:rPr>
      </w:pPr>
      <w:r w:rsidRPr="00A829E6">
        <w:rPr>
          <w:b/>
          <w:sz w:val="20"/>
          <w:szCs w:val="20"/>
        </w:rPr>
        <w:t>Планируемые результаты обучения по дисциплине</w:t>
      </w:r>
    </w:p>
    <w:p w:rsidR="00453DE3" w:rsidRPr="00A829E6" w:rsidRDefault="00453DE3" w:rsidP="00A829E6">
      <w:pPr>
        <w:tabs>
          <w:tab w:val="left" w:pos="900"/>
          <w:tab w:val="left" w:pos="1080"/>
        </w:tabs>
        <w:spacing w:before="0" w:beforeAutospacing="0" w:after="0" w:afterAutospacing="0"/>
        <w:ind w:firstLine="709"/>
        <w:rPr>
          <w:sz w:val="20"/>
          <w:szCs w:val="20"/>
        </w:rPr>
      </w:pPr>
      <w:r w:rsidRPr="00A829E6">
        <w:rPr>
          <w:sz w:val="20"/>
          <w:szCs w:val="20"/>
        </w:rPr>
        <w:t>В результате изучения дисциплины обучающийся должен освоить:</w:t>
      </w:r>
    </w:p>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A829E6">
        <w:rPr>
          <w:i/>
          <w:sz w:val="20"/>
          <w:szCs w:val="20"/>
        </w:rPr>
        <w:t>универсальную компетенцию</w:t>
      </w:r>
    </w:p>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A829E6">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A829E6">
        <w:rPr>
          <w:sz w:val="20"/>
          <w:szCs w:val="20"/>
        </w:rPr>
        <w:t>ых</w:t>
      </w:r>
      <w:proofErr w:type="spellEnd"/>
      <w:r w:rsidRPr="00A829E6">
        <w:rPr>
          <w:sz w:val="20"/>
          <w:szCs w:val="20"/>
        </w:rPr>
        <w:t>) языке(ах);</w:t>
      </w:r>
    </w:p>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A829E6">
        <w:rPr>
          <w:i/>
          <w:sz w:val="20"/>
          <w:szCs w:val="20"/>
        </w:rPr>
        <w:t xml:space="preserve">профессиональную </w:t>
      </w:r>
      <w:r w:rsidR="00DA025D" w:rsidRPr="00A829E6">
        <w:rPr>
          <w:i/>
          <w:sz w:val="20"/>
          <w:szCs w:val="20"/>
        </w:rPr>
        <w:t>компетенцию</w:t>
      </w:r>
    </w:p>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A829E6">
        <w:rPr>
          <w:sz w:val="20"/>
          <w:szCs w:val="20"/>
        </w:rPr>
        <w:t>ПК-5.</w:t>
      </w:r>
      <w:r w:rsidRPr="00A829E6">
        <w:t xml:space="preserve"> </w:t>
      </w:r>
      <w:r w:rsidRPr="00A829E6">
        <w:rPr>
          <w:sz w:val="20"/>
          <w:szCs w:val="20"/>
        </w:rPr>
        <w:t>Способен</w:t>
      </w:r>
      <w:r w:rsidRPr="00A829E6">
        <w:t xml:space="preserve"> </w:t>
      </w:r>
      <w:r w:rsidRPr="00A829E6">
        <w:rPr>
          <w:sz w:val="20"/>
          <w:szCs w:val="20"/>
        </w:rPr>
        <w:t>давать квалифицированные юридические заключения и консультации в конкретных сферах правоотношений.</w:t>
      </w:r>
    </w:p>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453DE3" w:rsidRPr="00A829E6" w:rsidRDefault="00453DE3" w:rsidP="00A829E6">
      <w:pPr>
        <w:tabs>
          <w:tab w:val="left" w:pos="900"/>
        </w:tabs>
        <w:suppressAutoHyphens/>
        <w:spacing w:before="0" w:beforeAutospacing="0" w:after="0" w:afterAutospacing="0"/>
        <w:ind w:firstLine="709"/>
        <w:jc w:val="both"/>
        <w:rPr>
          <w:b/>
          <w:i/>
          <w:sz w:val="20"/>
          <w:szCs w:val="20"/>
        </w:rPr>
      </w:pPr>
      <w:r w:rsidRPr="00A829E6">
        <w:rPr>
          <w:b/>
          <w:i/>
          <w:sz w:val="20"/>
          <w:szCs w:val="20"/>
        </w:rPr>
        <w:t>Результаты освоения дисциплины, установленные индикаторы достижения компетенций</w:t>
      </w:r>
    </w:p>
    <w:p w:rsidR="00453DE3" w:rsidRPr="00A829E6" w:rsidRDefault="00453DE3" w:rsidP="00A829E6">
      <w:pPr>
        <w:tabs>
          <w:tab w:val="left" w:pos="900"/>
        </w:tabs>
        <w:suppressAutoHyphens/>
        <w:spacing w:before="0" w:beforeAutospacing="0" w:after="0" w:afterAutospacing="0"/>
        <w:ind w:firstLine="709"/>
        <w:jc w:val="both"/>
        <w:rPr>
          <w:b/>
          <w:i/>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536"/>
      </w:tblGrid>
      <w:tr w:rsidR="00453DE3" w:rsidRPr="00A829E6" w:rsidTr="009D7686">
        <w:trPr>
          <w:tblHeader/>
        </w:trPr>
        <w:tc>
          <w:tcPr>
            <w:tcW w:w="2093" w:type="dxa"/>
          </w:tcPr>
          <w:p w:rsidR="00453DE3" w:rsidRPr="00A829E6" w:rsidRDefault="00453DE3" w:rsidP="00A829E6">
            <w:pPr>
              <w:tabs>
                <w:tab w:val="left" w:pos="1080"/>
              </w:tabs>
              <w:spacing w:before="0" w:beforeAutospacing="0" w:after="0" w:afterAutospacing="0"/>
              <w:jc w:val="center"/>
              <w:rPr>
                <w:b/>
                <w:sz w:val="20"/>
                <w:szCs w:val="20"/>
              </w:rPr>
            </w:pPr>
            <w:r w:rsidRPr="00A829E6">
              <w:rPr>
                <w:b/>
                <w:sz w:val="20"/>
                <w:szCs w:val="20"/>
              </w:rPr>
              <w:t xml:space="preserve">Наименование </w:t>
            </w:r>
            <w:r w:rsidRPr="00A829E6">
              <w:rPr>
                <w:b/>
                <w:sz w:val="20"/>
                <w:szCs w:val="20"/>
              </w:rPr>
              <w:br/>
              <w:t>компетенции</w:t>
            </w:r>
          </w:p>
        </w:tc>
        <w:tc>
          <w:tcPr>
            <w:tcW w:w="3544" w:type="dxa"/>
          </w:tcPr>
          <w:p w:rsidR="00453DE3" w:rsidRPr="00A829E6" w:rsidRDefault="00453DE3" w:rsidP="00A829E6">
            <w:pPr>
              <w:tabs>
                <w:tab w:val="left" w:pos="234"/>
                <w:tab w:val="left" w:pos="1080"/>
              </w:tabs>
              <w:spacing w:before="0" w:beforeAutospacing="0" w:after="0" w:afterAutospacing="0"/>
              <w:jc w:val="center"/>
              <w:rPr>
                <w:b/>
                <w:sz w:val="20"/>
                <w:szCs w:val="20"/>
              </w:rPr>
            </w:pPr>
            <w:r w:rsidRPr="00A829E6">
              <w:rPr>
                <w:b/>
                <w:sz w:val="20"/>
                <w:szCs w:val="20"/>
              </w:rPr>
              <w:t>Индикаторы достижения компетенции</w:t>
            </w:r>
          </w:p>
        </w:tc>
        <w:tc>
          <w:tcPr>
            <w:tcW w:w="4536" w:type="dxa"/>
          </w:tcPr>
          <w:p w:rsidR="00453DE3" w:rsidRPr="00A829E6" w:rsidRDefault="00453DE3" w:rsidP="00A829E6">
            <w:pPr>
              <w:tabs>
                <w:tab w:val="left" w:pos="1080"/>
              </w:tabs>
              <w:spacing w:before="0" w:beforeAutospacing="0" w:after="0" w:afterAutospacing="0"/>
              <w:jc w:val="center"/>
              <w:rPr>
                <w:b/>
                <w:sz w:val="20"/>
                <w:szCs w:val="20"/>
              </w:rPr>
            </w:pPr>
            <w:r w:rsidRPr="00A829E6">
              <w:rPr>
                <w:b/>
                <w:sz w:val="20"/>
              </w:rPr>
              <w:t xml:space="preserve">Показатели (планируемые) результаты </w:t>
            </w:r>
            <w:r w:rsidRPr="00A829E6">
              <w:rPr>
                <w:b/>
                <w:sz w:val="20"/>
              </w:rPr>
              <w:br/>
              <w:t>обучения</w:t>
            </w:r>
          </w:p>
        </w:tc>
      </w:tr>
      <w:tr w:rsidR="00453DE3" w:rsidRPr="00A829E6" w:rsidTr="009D7686">
        <w:tc>
          <w:tcPr>
            <w:tcW w:w="2093" w:type="dxa"/>
            <w:vMerge w:val="restart"/>
          </w:tcPr>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A829E6">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A829E6">
              <w:rPr>
                <w:sz w:val="20"/>
                <w:szCs w:val="20"/>
              </w:rPr>
              <w:t>ых</w:t>
            </w:r>
            <w:proofErr w:type="spellEnd"/>
            <w:r w:rsidRPr="00A829E6">
              <w:rPr>
                <w:sz w:val="20"/>
                <w:szCs w:val="20"/>
              </w:rPr>
              <w:t>) языке(ах)</w:t>
            </w:r>
          </w:p>
          <w:p w:rsidR="00453DE3" w:rsidRPr="00A829E6" w:rsidRDefault="00453DE3" w:rsidP="00A829E6">
            <w:pPr>
              <w:tabs>
                <w:tab w:val="left" w:pos="1080"/>
              </w:tabs>
              <w:spacing w:before="0" w:beforeAutospacing="0" w:after="0" w:afterAutospacing="0"/>
              <w:rPr>
                <w:b/>
                <w:sz w:val="20"/>
                <w:szCs w:val="20"/>
              </w:rPr>
            </w:pPr>
          </w:p>
        </w:tc>
        <w:tc>
          <w:tcPr>
            <w:tcW w:w="3544" w:type="dxa"/>
          </w:tcPr>
          <w:p w:rsidR="00453DE3" w:rsidRPr="00A829E6" w:rsidRDefault="00453DE3" w:rsidP="00A829E6">
            <w:pPr>
              <w:spacing w:before="0" w:beforeAutospacing="0" w:after="0" w:afterAutospacing="0"/>
              <w:rPr>
                <w:sz w:val="20"/>
                <w:szCs w:val="20"/>
              </w:rPr>
            </w:pPr>
            <w:r w:rsidRPr="00A829E6">
              <w:rPr>
                <w:sz w:val="20"/>
                <w:szCs w:val="20"/>
              </w:rPr>
              <w:t>УК-4.1. Знает: основные современные коммуникативные средства, в том числе на иностранном(</w:t>
            </w:r>
            <w:proofErr w:type="spellStart"/>
            <w:r w:rsidRPr="00A829E6">
              <w:rPr>
                <w:sz w:val="20"/>
                <w:szCs w:val="20"/>
              </w:rPr>
              <w:t>ых</w:t>
            </w:r>
            <w:proofErr w:type="spellEnd"/>
            <w:r w:rsidRPr="00A829E6">
              <w:rPr>
                <w:sz w:val="20"/>
                <w:szCs w:val="20"/>
              </w:rPr>
              <w:t>) языке(ах), используемые в академическом и профессиональном взаимодействии</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t>Знать:</w:t>
            </w:r>
          </w:p>
          <w:p w:rsidR="00453DE3" w:rsidRPr="00A829E6" w:rsidRDefault="00453DE3" w:rsidP="00A829E6">
            <w:pPr>
              <w:pStyle w:val="affe"/>
              <w:numPr>
                <w:ilvl w:val="0"/>
                <w:numId w:val="65"/>
              </w:numPr>
              <w:tabs>
                <w:tab w:val="clear" w:pos="644"/>
                <w:tab w:val="left" w:pos="462"/>
              </w:tabs>
              <w:spacing w:before="0" w:beforeAutospacing="0" w:after="0" w:afterAutospacing="0"/>
              <w:ind w:left="0" w:firstLine="0"/>
              <w:jc w:val="both"/>
              <w:rPr>
                <w:sz w:val="20"/>
              </w:rPr>
            </w:pPr>
            <w:r w:rsidRPr="00A829E6">
              <w:rPr>
                <w:sz w:val="20"/>
              </w:rPr>
              <w:t>особенности письменной и устной деловой профессиональной речи, её свойства и жанровые разновидности;</w:t>
            </w:r>
          </w:p>
          <w:p w:rsidR="00453DE3" w:rsidRPr="00A829E6" w:rsidRDefault="00453DE3" w:rsidP="00A829E6">
            <w:pPr>
              <w:pStyle w:val="affe"/>
              <w:numPr>
                <w:ilvl w:val="0"/>
                <w:numId w:val="65"/>
              </w:numPr>
              <w:tabs>
                <w:tab w:val="clear" w:pos="644"/>
                <w:tab w:val="left" w:pos="462"/>
              </w:tabs>
              <w:spacing w:before="0" w:beforeAutospacing="0" w:after="0" w:afterAutospacing="0"/>
              <w:ind w:left="0" w:firstLine="0"/>
              <w:jc w:val="both"/>
              <w:rPr>
                <w:sz w:val="20"/>
              </w:rPr>
            </w:pPr>
            <w:r w:rsidRPr="00A829E6">
              <w:rPr>
                <w:sz w:val="20"/>
              </w:rPr>
              <w:t>литературные нормы русского языка, принципы нормализации языковых явлений в профессиональной речи;</w:t>
            </w:r>
          </w:p>
          <w:p w:rsidR="00453DE3" w:rsidRPr="00A829E6" w:rsidRDefault="00453DE3" w:rsidP="00A829E6">
            <w:pPr>
              <w:pStyle w:val="affe"/>
              <w:numPr>
                <w:ilvl w:val="0"/>
                <w:numId w:val="65"/>
              </w:numPr>
              <w:tabs>
                <w:tab w:val="clear" w:pos="644"/>
                <w:tab w:val="left" w:pos="462"/>
              </w:tabs>
              <w:spacing w:before="0" w:beforeAutospacing="0" w:after="0" w:afterAutospacing="0"/>
              <w:ind w:left="0" w:firstLine="0"/>
              <w:jc w:val="both"/>
              <w:rPr>
                <w:b/>
                <w:sz w:val="20"/>
                <w:u w:val="single"/>
              </w:rPr>
            </w:pPr>
            <w:r w:rsidRPr="00A829E6">
              <w:rPr>
                <w:sz w:val="20"/>
              </w:rPr>
              <w:t>актуальные нормативные справочные издания (словари и грамматики русского языка) и интернет-ресурсы.</w:t>
            </w:r>
          </w:p>
        </w:tc>
      </w:tr>
      <w:tr w:rsidR="00453DE3" w:rsidRPr="00A829E6" w:rsidTr="009D7686">
        <w:tc>
          <w:tcPr>
            <w:tcW w:w="2093" w:type="dxa"/>
            <w:vMerge/>
          </w:tcPr>
          <w:p w:rsidR="00453DE3" w:rsidRPr="00A829E6" w:rsidRDefault="00453DE3" w:rsidP="00A829E6">
            <w:pPr>
              <w:tabs>
                <w:tab w:val="left" w:pos="1080"/>
              </w:tabs>
              <w:spacing w:before="0" w:beforeAutospacing="0" w:after="0" w:afterAutospacing="0"/>
              <w:rPr>
                <w:b/>
                <w:sz w:val="20"/>
                <w:szCs w:val="20"/>
              </w:rPr>
            </w:pPr>
          </w:p>
        </w:tc>
        <w:tc>
          <w:tcPr>
            <w:tcW w:w="3544" w:type="dxa"/>
          </w:tcPr>
          <w:p w:rsidR="00453DE3" w:rsidRPr="00A829E6" w:rsidRDefault="00453DE3" w:rsidP="00A829E6">
            <w:pPr>
              <w:spacing w:before="0" w:beforeAutospacing="0" w:after="0" w:afterAutospacing="0"/>
              <w:rPr>
                <w:sz w:val="20"/>
                <w:szCs w:val="20"/>
              </w:rPr>
            </w:pPr>
            <w:r w:rsidRPr="00A829E6">
              <w:rPr>
                <w:sz w:val="20"/>
                <w:szCs w:val="20"/>
              </w:rPr>
              <w:t>УК-4.2. Умеет: создавать на русском и иностранном языке письменные тексты научного и официально-делового стилей речи по профессиональным вопросам; производить редакторскую и корректорскую правку текстов научного и официально-делового стилей речи на русском и иностранном языке</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t>Уметь:</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создавать письменный деловой текст с учетом норм литературного языка и ГОСТов документов;</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участвовать в эффективной устной деловой коммуникации с учетом ситуации общения и норм русского языка;</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гибко использовать основные средства языка в соответствии с поставленными целями общения.</w:t>
            </w:r>
          </w:p>
        </w:tc>
      </w:tr>
      <w:tr w:rsidR="00453DE3" w:rsidRPr="00A829E6" w:rsidTr="009D7686">
        <w:tc>
          <w:tcPr>
            <w:tcW w:w="2093" w:type="dxa"/>
            <w:vMerge/>
          </w:tcPr>
          <w:p w:rsidR="00453DE3" w:rsidRPr="00A829E6" w:rsidRDefault="00453DE3" w:rsidP="00A829E6">
            <w:pPr>
              <w:tabs>
                <w:tab w:val="left" w:pos="1080"/>
              </w:tabs>
              <w:spacing w:before="0" w:beforeAutospacing="0" w:after="0" w:afterAutospacing="0"/>
              <w:rPr>
                <w:b/>
                <w:sz w:val="20"/>
                <w:szCs w:val="20"/>
              </w:rPr>
            </w:pPr>
          </w:p>
        </w:tc>
        <w:tc>
          <w:tcPr>
            <w:tcW w:w="3544" w:type="dxa"/>
          </w:tcPr>
          <w:p w:rsidR="00453DE3" w:rsidRPr="00A829E6" w:rsidRDefault="00453DE3" w:rsidP="00A829E6">
            <w:pPr>
              <w:spacing w:before="0" w:beforeAutospacing="0" w:after="0" w:afterAutospacing="0"/>
              <w:rPr>
                <w:sz w:val="20"/>
                <w:szCs w:val="20"/>
              </w:rPr>
            </w:pPr>
            <w:r w:rsidRPr="00A829E6">
              <w:rPr>
                <w:sz w:val="20"/>
                <w:szCs w:val="20"/>
              </w:rPr>
              <w:t>УК-4.3. Владеет: системой норм русского литературного и иностранного(</w:t>
            </w:r>
            <w:proofErr w:type="spellStart"/>
            <w:r w:rsidRPr="00A829E6">
              <w:rPr>
                <w:sz w:val="20"/>
                <w:szCs w:val="20"/>
              </w:rPr>
              <w:t>ых</w:t>
            </w:r>
            <w:proofErr w:type="spellEnd"/>
            <w:r w:rsidRPr="00A829E6">
              <w:rPr>
                <w:sz w:val="20"/>
                <w:szCs w:val="20"/>
              </w:rPr>
              <w:t>) языка(</w:t>
            </w:r>
            <w:proofErr w:type="spellStart"/>
            <w:r w:rsidRPr="00A829E6">
              <w:rPr>
                <w:sz w:val="20"/>
                <w:szCs w:val="20"/>
              </w:rPr>
              <w:t>ов</w:t>
            </w:r>
            <w:proofErr w:type="spellEnd"/>
            <w:r w:rsidRPr="00A829E6">
              <w:rPr>
                <w:sz w:val="20"/>
                <w:szCs w:val="20"/>
              </w:rPr>
              <w:t>); навыками использования языковых средств для достижения профессиональных целей, ведения деловой переписки</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t>Владеть:</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разнообразием жанровых форм деловой речи;</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нормами русского литературного языка и применять их в собственной речи;</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эффективными приемами установления контакта, убеждения, директивной речи, этикетными нормами общения в соответствии с ситуациями общения (формулами речевого этикета, нормами делового этикета).</w:t>
            </w:r>
          </w:p>
        </w:tc>
      </w:tr>
      <w:tr w:rsidR="00453DE3" w:rsidRPr="00A829E6" w:rsidTr="009D7686">
        <w:tc>
          <w:tcPr>
            <w:tcW w:w="2093" w:type="dxa"/>
            <w:vMerge w:val="restart"/>
          </w:tcPr>
          <w:p w:rsidR="00453DE3" w:rsidRPr="00A829E6" w:rsidRDefault="00453DE3" w:rsidP="00A829E6">
            <w:pPr>
              <w:tabs>
                <w:tab w:val="left" w:pos="1080"/>
              </w:tabs>
              <w:spacing w:before="0" w:beforeAutospacing="0" w:after="0" w:afterAutospacing="0"/>
              <w:rPr>
                <w:b/>
                <w:sz w:val="20"/>
                <w:szCs w:val="20"/>
              </w:rPr>
            </w:pPr>
            <w:r w:rsidRPr="00A829E6">
              <w:rPr>
                <w:sz w:val="20"/>
                <w:szCs w:val="20"/>
              </w:rPr>
              <w:t>ПК-5.</w:t>
            </w:r>
            <w:r w:rsidRPr="00A829E6">
              <w:t xml:space="preserve"> </w:t>
            </w:r>
            <w:r w:rsidRPr="00A829E6">
              <w:rPr>
                <w:sz w:val="20"/>
                <w:szCs w:val="20"/>
              </w:rPr>
              <w:t>Способен</w:t>
            </w:r>
            <w:r w:rsidRPr="00A829E6">
              <w:t xml:space="preserve"> </w:t>
            </w:r>
            <w:r w:rsidRPr="00A829E6">
              <w:rPr>
                <w:sz w:val="20"/>
                <w:szCs w:val="20"/>
              </w:rPr>
              <w:t xml:space="preserve">давать квалифицированные юридические заключения и консультации в </w:t>
            </w:r>
            <w:r w:rsidRPr="00A829E6">
              <w:rPr>
                <w:sz w:val="20"/>
                <w:szCs w:val="20"/>
              </w:rPr>
              <w:lastRenderedPageBreak/>
              <w:t>конкретных сферах правоотношений</w:t>
            </w:r>
          </w:p>
        </w:tc>
        <w:tc>
          <w:tcPr>
            <w:tcW w:w="3544" w:type="dxa"/>
          </w:tcPr>
          <w:p w:rsidR="00453DE3" w:rsidRPr="00A829E6" w:rsidRDefault="00453DE3" w:rsidP="00A829E6">
            <w:pPr>
              <w:spacing w:before="0" w:beforeAutospacing="0" w:after="0" w:afterAutospacing="0"/>
              <w:jc w:val="both"/>
              <w:rPr>
                <w:sz w:val="20"/>
                <w:szCs w:val="20"/>
              </w:rPr>
            </w:pPr>
            <w:r w:rsidRPr="00A829E6">
              <w:rPr>
                <w:sz w:val="20"/>
                <w:szCs w:val="20"/>
              </w:rPr>
              <w:lastRenderedPageBreak/>
              <w:t xml:space="preserve">ПК-5.1. Знает: методику проведения юридической экспертизы конкретных фактов и обстоятельств, проектов нормативных правовых актов, правила подготовки квалифицированных юридических  заключений и проведения консультации в </w:t>
            </w:r>
            <w:r w:rsidRPr="00A829E6">
              <w:rPr>
                <w:sz w:val="20"/>
                <w:szCs w:val="20"/>
              </w:rPr>
              <w:lastRenderedPageBreak/>
              <w:t>конкретных сферах юридической деятельности</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lastRenderedPageBreak/>
              <w:t>Знать:</w:t>
            </w:r>
          </w:p>
          <w:p w:rsidR="00453DE3" w:rsidRPr="00A829E6" w:rsidRDefault="00453DE3" w:rsidP="00A829E6">
            <w:pPr>
              <w:pStyle w:val="affe"/>
              <w:numPr>
                <w:ilvl w:val="0"/>
                <w:numId w:val="65"/>
              </w:numPr>
              <w:tabs>
                <w:tab w:val="clear" w:pos="644"/>
                <w:tab w:val="left" w:pos="462"/>
              </w:tabs>
              <w:spacing w:before="0" w:beforeAutospacing="0" w:after="0" w:afterAutospacing="0"/>
              <w:ind w:left="0" w:firstLine="0"/>
              <w:jc w:val="both"/>
              <w:rPr>
                <w:sz w:val="20"/>
              </w:rPr>
            </w:pPr>
            <w:r w:rsidRPr="00A829E6">
              <w:rPr>
                <w:sz w:val="20"/>
              </w:rPr>
              <w:t>основные постулаты эффективного общения и стратегии их реализации;</w:t>
            </w:r>
          </w:p>
          <w:p w:rsidR="00453DE3" w:rsidRPr="00A829E6" w:rsidRDefault="00453DE3" w:rsidP="00A829E6">
            <w:pPr>
              <w:pStyle w:val="affe"/>
              <w:numPr>
                <w:ilvl w:val="0"/>
                <w:numId w:val="65"/>
              </w:numPr>
              <w:tabs>
                <w:tab w:val="clear" w:pos="644"/>
                <w:tab w:val="left" w:pos="462"/>
              </w:tabs>
              <w:spacing w:before="0" w:beforeAutospacing="0" w:after="0" w:afterAutospacing="0"/>
              <w:ind w:left="0" w:firstLine="0"/>
              <w:jc w:val="both"/>
              <w:rPr>
                <w:sz w:val="20"/>
              </w:rPr>
            </w:pPr>
            <w:r w:rsidRPr="00A829E6">
              <w:rPr>
                <w:sz w:val="20"/>
              </w:rPr>
              <w:t>социальные и этические аспекты профессиональной речи и культуры речи.</w:t>
            </w:r>
          </w:p>
        </w:tc>
      </w:tr>
      <w:tr w:rsidR="00453DE3" w:rsidRPr="00A829E6" w:rsidTr="009D7686">
        <w:tc>
          <w:tcPr>
            <w:tcW w:w="2093" w:type="dxa"/>
            <w:vMerge/>
          </w:tcPr>
          <w:p w:rsidR="00453DE3" w:rsidRPr="00A829E6" w:rsidRDefault="00453DE3" w:rsidP="00A829E6">
            <w:pPr>
              <w:tabs>
                <w:tab w:val="left" w:pos="1080"/>
              </w:tabs>
              <w:spacing w:before="0" w:beforeAutospacing="0" w:after="0" w:afterAutospacing="0"/>
              <w:rPr>
                <w:b/>
                <w:sz w:val="20"/>
                <w:szCs w:val="20"/>
              </w:rPr>
            </w:pPr>
          </w:p>
        </w:tc>
        <w:tc>
          <w:tcPr>
            <w:tcW w:w="3544" w:type="dxa"/>
          </w:tcPr>
          <w:p w:rsidR="00453DE3" w:rsidRPr="00A829E6" w:rsidRDefault="00453DE3" w:rsidP="00A829E6">
            <w:pPr>
              <w:spacing w:before="0" w:beforeAutospacing="0" w:after="0" w:afterAutospacing="0"/>
              <w:rPr>
                <w:sz w:val="20"/>
                <w:szCs w:val="20"/>
              </w:rPr>
            </w:pPr>
            <w:r w:rsidRPr="00A829E6">
              <w:rPr>
                <w:sz w:val="20"/>
                <w:szCs w:val="20"/>
              </w:rPr>
              <w:t>ПК-5.2. Умеет: применять данные юридической экспертизы конкретных фактов и обстоятельств; грамотно излагать результаты юридической экспертизы в установленной форме</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t>Уметь:</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применять русский язык как средство обучения и получения знаний, а также как инструмент решения ситуаций, возникающих в сфере профессиональной деятельности: средство убеждения, преодоления конфликтов, установления взаимопонимания;</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обладать умениями употребления единиц языка и речи в зависимости от стилистических и выразительных возможностей единиц языка.</w:t>
            </w:r>
          </w:p>
        </w:tc>
      </w:tr>
      <w:tr w:rsidR="00453DE3" w:rsidRPr="00A829E6" w:rsidTr="009D7686">
        <w:tc>
          <w:tcPr>
            <w:tcW w:w="2093" w:type="dxa"/>
            <w:vMerge/>
          </w:tcPr>
          <w:p w:rsidR="00453DE3" w:rsidRPr="00A829E6" w:rsidRDefault="00453DE3" w:rsidP="00A829E6">
            <w:pPr>
              <w:tabs>
                <w:tab w:val="left" w:pos="1080"/>
              </w:tabs>
              <w:spacing w:before="0" w:beforeAutospacing="0" w:after="0" w:afterAutospacing="0"/>
              <w:rPr>
                <w:b/>
                <w:sz w:val="20"/>
                <w:szCs w:val="20"/>
              </w:rPr>
            </w:pPr>
          </w:p>
        </w:tc>
        <w:tc>
          <w:tcPr>
            <w:tcW w:w="3544" w:type="dxa"/>
          </w:tcPr>
          <w:p w:rsidR="00453DE3" w:rsidRPr="00A829E6" w:rsidRDefault="00453DE3" w:rsidP="00A829E6">
            <w:pPr>
              <w:spacing w:before="0" w:beforeAutospacing="0" w:after="0" w:afterAutospacing="0"/>
              <w:rPr>
                <w:sz w:val="20"/>
                <w:szCs w:val="20"/>
              </w:rPr>
            </w:pPr>
            <w:r w:rsidRPr="00A829E6">
              <w:rPr>
                <w:sz w:val="20"/>
                <w:szCs w:val="20"/>
              </w:rPr>
              <w:t>ПК-5.3. Владеет: навыками проведения юридической экспертизы конкретных фактов и обстоятельств, проектов нормативных правовых актов</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t>Владеть:</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навыками поиска и использования информации о построении жанровых форм текстов на русском языке, единиц языка и речи;</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b/>
                <w:sz w:val="20"/>
                <w:szCs w:val="20"/>
                <w:u w:val="single"/>
              </w:rPr>
            </w:pPr>
            <w:r w:rsidRPr="00A829E6">
              <w:rPr>
                <w:sz w:val="20"/>
                <w:szCs w:val="20"/>
              </w:rPr>
              <w:t xml:space="preserve">  навыками публичной речи, ведения дискуссии, речевого воздействия и убеждения, аргументации, эмоционального взаимодействия с аудиторией.</w:t>
            </w:r>
          </w:p>
        </w:tc>
      </w:tr>
    </w:tbl>
    <w:p w:rsidR="00453DE3" w:rsidRPr="00A829E6" w:rsidRDefault="00453DE3" w:rsidP="00A829E6">
      <w:pPr>
        <w:tabs>
          <w:tab w:val="left" w:pos="900"/>
          <w:tab w:val="left" w:pos="1080"/>
        </w:tabs>
        <w:suppressAutoHyphens/>
        <w:spacing w:before="0" w:beforeAutospacing="0" w:after="0" w:afterAutospacing="0"/>
        <w:ind w:firstLine="709"/>
        <w:jc w:val="both"/>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both"/>
        <w:rPr>
          <w:sz w:val="20"/>
          <w:szCs w:val="20"/>
        </w:rPr>
      </w:pPr>
      <w:r w:rsidRPr="00A829E6">
        <w:rPr>
          <w:sz w:val="20"/>
          <w:szCs w:val="20"/>
        </w:rPr>
        <w:t>Знания, умения и навыки, приобретаемые обучающимися в результате изучения дисциплины «Культура речи юриста», являются необходимыми для последующего поэтапного формирования компетенций и изучения дисциплин.</w:t>
      </w:r>
    </w:p>
    <w:p w:rsidR="00453DE3" w:rsidRPr="00A829E6" w:rsidRDefault="00453DE3" w:rsidP="00A829E6">
      <w:pPr>
        <w:tabs>
          <w:tab w:val="left" w:pos="900"/>
          <w:tab w:val="left" w:pos="1080"/>
        </w:tabs>
        <w:suppressAutoHyphens/>
        <w:spacing w:before="0" w:beforeAutospacing="0" w:after="0" w:afterAutospacing="0"/>
        <w:jc w:val="both"/>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both"/>
        <w:rPr>
          <w:b/>
          <w:sz w:val="20"/>
          <w:szCs w:val="20"/>
        </w:rPr>
      </w:pPr>
      <w:r w:rsidRPr="00A829E6">
        <w:rPr>
          <w:b/>
          <w:sz w:val="20"/>
          <w:szCs w:val="20"/>
        </w:rPr>
        <w:t xml:space="preserve">4. Объем дисциплины и виды учебной работы </w:t>
      </w:r>
    </w:p>
    <w:p w:rsidR="00453DE3" w:rsidRPr="00A829E6" w:rsidRDefault="00453DE3" w:rsidP="00A829E6">
      <w:pPr>
        <w:spacing w:before="0" w:beforeAutospacing="0" w:after="0" w:afterAutospacing="0"/>
        <w:rPr>
          <w:b/>
          <w:sz w:val="20"/>
          <w:szCs w:val="20"/>
        </w:rPr>
      </w:pPr>
    </w:p>
    <w:p w:rsidR="00453DE3" w:rsidRPr="00A829E6" w:rsidRDefault="00453DE3" w:rsidP="00A829E6">
      <w:pPr>
        <w:spacing w:before="0" w:beforeAutospacing="0" w:after="0" w:afterAutospacing="0"/>
        <w:ind w:firstLine="680"/>
        <w:rPr>
          <w:sz w:val="20"/>
          <w:szCs w:val="20"/>
        </w:rPr>
      </w:pPr>
      <w:r w:rsidRPr="00A829E6">
        <w:rPr>
          <w:sz w:val="20"/>
          <w:szCs w:val="20"/>
        </w:rPr>
        <w:t>Учебным планом предусматриваются следующие виды работы по дисциплине:</w:t>
      </w:r>
    </w:p>
    <w:p w:rsidR="00453DE3" w:rsidRPr="00A829E6" w:rsidRDefault="00453DE3" w:rsidP="00A829E6">
      <w:pPr>
        <w:spacing w:before="0" w:beforeAutospacing="0" w:after="0" w:afterAutospacing="0"/>
        <w:ind w:firstLine="680"/>
        <w:jc w:val="right"/>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453DE3" w:rsidRPr="00A829E6" w:rsidTr="009D7686">
        <w:tc>
          <w:tcPr>
            <w:tcW w:w="720" w:type="dxa"/>
            <w:vMerge w:val="restart"/>
            <w:vAlign w:val="center"/>
          </w:tcPr>
          <w:p w:rsidR="00453DE3" w:rsidRPr="00A829E6" w:rsidRDefault="00453DE3" w:rsidP="00A829E6">
            <w:pPr>
              <w:pStyle w:val="afffd"/>
              <w:suppressAutoHyphens/>
              <w:snapToGrid w:val="0"/>
              <w:jc w:val="center"/>
              <w:rPr>
                <w:b/>
                <w:sz w:val="20"/>
                <w:szCs w:val="20"/>
              </w:rPr>
            </w:pPr>
            <w:r w:rsidRPr="00A829E6">
              <w:rPr>
                <w:b/>
                <w:sz w:val="20"/>
                <w:szCs w:val="20"/>
              </w:rPr>
              <w:t>№ п/п</w:t>
            </w:r>
          </w:p>
        </w:tc>
        <w:tc>
          <w:tcPr>
            <w:tcW w:w="4537" w:type="dxa"/>
            <w:vMerge w:val="restart"/>
            <w:vAlign w:val="center"/>
          </w:tcPr>
          <w:p w:rsidR="00453DE3" w:rsidRPr="00A829E6" w:rsidRDefault="00453DE3" w:rsidP="00A829E6">
            <w:pPr>
              <w:pStyle w:val="afffd"/>
              <w:suppressAutoHyphens/>
              <w:snapToGrid w:val="0"/>
              <w:jc w:val="center"/>
              <w:rPr>
                <w:b/>
                <w:sz w:val="20"/>
                <w:szCs w:val="20"/>
              </w:rPr>
            </w:pPr>
            <w:r w:rsidRPr="00A829E6">
              <w:rPr>
                <w:b/>
                <w:sz w:val="20"/>
                <w:szCs w:val="20"/>
              </w:rPr>
              <w:t>Виды учебных занятий</w:t>
            </w:r>
          </w:p>
        </w:tc>
        <w:tc>
          <w:tcPr>
            <w:tcW w:w="4898" w:type="dxa"/>
            <w:gridSpan w:val="6"/>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 xml:space="preserve">Всего часов по формам обучения, </w:t>
            </w:r>
            <w:proofErr w:type="spellStart"/>
            <w:r w:rsidRPr="00A829E6">
              <w:rPr>
                <w:b/>
                <w:sz w:val="20"/>
                <w:szCs w:val="20"/>
              </w:rPr>
              <w:t>ак</w:t>
            </w:r>
            <w:proofErr w:type="spellEnd"/>
            <w:r w:rsidRPr="00A829E6">
              <w:rPr>
                <w:b/>
                <w:sz w:val="20"/>
                <w:szCs w:val="20"/>
              </w:rPr>
              <w:t>. ч</w:t>
            </w:r>
          </w:p>
        </w:tc>
      </w:tr>
      <w:tr w:rsidR="00453DE3" w:rsidRPr="00A829E6" w:rsidTr="009D7686">
        <w:tc>
          <w:tcPr>
            <w:tcW w:w="720" w:type="dxa"/>
            <w:vMerge/>
          </w:tcPr>
          <w:p w:rsidR="00453DE3" w:rsidRPr="00A829E6" w:rsidRDefault="00453DE3" w:rsidP="00A829E6">
            <w:pPr>
              <w:tabs>
                <w:tab w:val="left" w:pos="900"/>
              </w:tabs>
              <w:spacing w:before="0" w:beforeAutospacing="0" w:after="0" w:afterAutospacing="0"/>
              <w:rPr>
                <w:b/>
                <w:sz w:val="20"/>
                <w:szCs w:val="20"/>
              </w:rPr>
            </w:pPr>
          </w:p>
        </w:tc>
        <w:tc>
          <w:tcPr>
            <w:tcW w:w="4537" w:type="dxa"/>
            <w:vMerge/>
          </w:tcPr>
          <w:p w:rsidR="00453DE3" w:rsidRPr="00A829E6" w:rsidRDefault="00453DE3" w:rsidP="00A829E6">
            <w:pPr>
              <w:tabs>
                <w:tab w:val="left" w:pos="900"/>
              </w:tabs>
              <w:spacing w:before="0" w:beforeAutospacing="0" w:after="0" w:afterAutospacing="0"/>
              <w:rPr>
                <w:b/>
                <w:sz w:val="20"/>
                <w:szCs w:val="20"/>
              </w:rPr>
            </w:pPr>
          </w:p>
        </w:tc>
        <w:tc>
          <w:tcPr>
            <w:tcW w:w="1620" w:type="dxa"/>
            <w:gridSpan w:val="2"/>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Очная</w:t>
            </w:r>
          </w:p>
        </w:tc>
        <w:tc>
          <w:tcPr>
            <w:tcW w:w="1653" w:type="dxa"/>
            <w:gridSpan w:val="2"/>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Очно-заочная</w:t>
            </w:r>
          </w:p>
        </w:tc>
        <w:tc>
          <w:tcPr>
            <w:tcW w:w="1625" w:type="dxa"/>
            <w:gridSpan w:val="2"/>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Заочная</w:t>
            </w:r>
          </w:p>
        </w:tc>
      </w:tr>
      <w:tr w:rsidR="00453DE3" w:rsidRPr="00A829E6" w:rsidTr="00CB7047">
        <w:tc>
          <w:tcPr>
            <w:tcW w:w="720" w:type="dxa"/>
            <w:vMerge/>
          </w:tcPr>
          <w:p w:rsidR="00453DE3" w:rsidRPr="00A829E6" w:rsidRDefault="00453DE3" w:rsidP="00A829E6">
            <w:pPr>
              <w:tabs>
                <w:tab w:val="left" w:pos="900"/>
              </w:tabs>
              <w:spacing w:before="0" w:beforeAutospacing="0" w:after="0" w:afterAutospacing="0"/>
              <w:rPr>
                <w:b/>
                <w:sz w:val="20"/>
                <w:szCs w:val="20"/>
              </w:rPr>
            </w:pPr>
          </w:p>
        </w:tc>
        <w:tc>
          <w:tcPr>
            <w:tcW w:w="4537" w:type="dxa"/>
            <w:vMerge/>
          </w:tcPr>
          <w:p w:rsidR="00453DE3" w:rsidRPr="00A829E6" w:rsidRDefault="00453DE3" w:rsidP="00A829E6">
            <w:pPr>
              <w:tabs>
                <w:tab w:val="left" w:pos="900"/>
              </w:tabs>
              <w:spacing w:before="0" w:beforeAutospacing="0" w:after="0" w:afterAutospacing="0"/>
              <w:rPr>
                <w:b/>
                <w:sz w:val="20"/>
                <w:szCs w:val="20"/>
              </w:rPr>
            </w:pPr>
          </w:p>
        </w:tc>
        <w:tc>
          <w:tcPr>
            <w:tcW w:w="720" w:type="dxa"/>
            <w:vAlign w:val="center"/>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всего</w:t>
            </w:r>
          </w:p>
        </w:tc>
        <w:tc>
          <w:tcPr>
            <w:tcW w:w="900" w:type="dxa"/>
            <w:vAlign w:val="center"/>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в том числе</w:t>
            </w:r>
          </w:p>
        </w:tc>
        <w:tc>
          <w:tcPr>
            <w:tcW w:w="720" w:type="dxa"/>
            <w:vAlign w:val="center"/>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всего</w:t>
            </w:r>
          </w:p>
        </w:tc>
        <w:tc>
          <w:tcPr>
            <w:tcW w:w="933" w:type="dxa"/>
            <w:vAlign w:val="center"/>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в том числе</w:t>
            </w:r>
          </w:p>
        </w:tc>
        <w:tc>
          <w:tcPr>
            <w:tcW w:w="722" w:type="dxa"/>
            <w:vAlign w:val="center"/>
          </w:tcPr>
          <w:p w:rsidR="00453DE3" w:rsidRPr="00A829E6" w:rsidRDefault="00453DE3" w:rsidP="00A829E6">
            <w:pPr>
              <w:tabs>
                <w:tab w:val="left" w:pos="900"/>
              </w:tabs>
              <w:spacing w:before="0" w:beforeAutospacing="0" w:after="0" w:afterAutospacing="0"/>
              <w:rPr>
                <w:b/>
                <w:sz w:val="20"/>
                <w:szCs w:val="20"/>
              </w:rPr>
            </w:pPr>
            <w:r w:rsidRPr="00A829E6">
              <w:rPr>
                <w:b/>
                <w:sz w:val="20"/>
                <w:szCs w:val="20"/>
              </w:rPr>
              <w:t>всего</w:t>
            </w:r>
          </w:p>
        </w:tc>
        <w:tc>
          <w:tcPr>
            <w:tcW w:w="903" w:type="dxa"/>
            <w:vAlign w:val="center"/>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в том числе</w:t>
            </w: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b/>
                <w:sz w:val="20"/>
                <w:szCs w:val="20"/>
              </w:rPr>
            </w:pPr>
            <w:r w:rsidRPr="00A829E6">
              <w:rPr>
                <w:b/>
                <w:sz w:val="20"/>
                <w:szCs w:val="20"/>
              </w:rPr>
              <w:t>1</w:t>
            </w:r>
          </w:p>
        </w:tc>
        <w:tc>
          <w:tcPr>
            <w:tcW w:w="4537" w:type="dxa"/>
          </w:tcPr>
          <w:p w:rsidR="00CB7047" w:rsidRPr="00A829E6" w:rsidRDefault="00CB7047" w:rsidP="00CB7047">
            <w:pPr>
              <w:suppressAutoHyphens/>
              <w:snapToGrid w:val="0"/>
              <w:spacing w:before="0" w:beforeAutospacing="0" w:after="0" w:afterAutospacing="0"/>
              <w:rPr>
                <w:b/>
                <w:sz w:val="20"/>
                <w:szCs w:val="20"/>
              </w:rPr>
            </w:pPr>
            <w:r w:rsidRPr="00A829E6">
              <w:rPr>
                <w:b/>
                <w:sz w:val="20"/>
                <w:szCs w:val="20"/>
              </w:rPr>
              <w:t>Контактная работа (объем работы обучающихся во взаимодействии с преподавателем) (всего)</w:t>
            </w:r>
          </w:p>
        </w:tc>
        <w:tc>
          <w:tcPr>
            <w:tcW w:w="720" w:type="dxa"/>
          </w:tcPr>
          <w:p w:rsidR="00CB7047" w:rsidRPr="00A829E6" w:rsidRDefault="00CB7047" w:rsidP="00CB7047">
            <w:pPr>
              <w:suppressAutoHyphens/>
              <w:snapToGrid w:val="0"/>
              <w:spacing w:before="0" w:beforeAutospacing="0" w:after="0" w:afterAutospacing="0"/>
              <w:jc w:val="center"/>
              <w:rPr>
                <w:b/>
                <w:sz w:val="20"/>
                <w:szCs w:val="20"/>
              </w:rPr>
            </w:pPr>
            <w:r w:rsidRPr="00A829E6">
              <w:rPr>
                <w:b/>
                <w:sz w:val="20"/>
                <w:szCs w:val="20"/>
              </w:rPr>
              <w:t>14,2</w:t>
            </w:r>
          </w:p>
        </w:tc>
        <w:tc>
          <w:tcPr>
            <w:tcW w:w="900" w:type="dxa"/>
          </w:tcPr>
          <w:p w:rsidR="00CB7047" w:rsidRPr="00A829E6" w:rsidRDefault="00CB7047" w:rsidP="00CB7047">
            <w:pPr>
              <w:pStyle w:val="afffd"/>
              <w:suppressAutoHyphens/>
              <w:snapToGrid w:val="0"/>
              <w:jc w:val="center"/>
              <w:rPr>
                <w:b/>
                <w:sz w:val="20"/>
                <w:szCs w:val="20"/>
              </w:rPr>
            </w:pPr>
          </w:p>
        </w:tc>
        <w:tc>
          <w:tcPr>
            <w:tcW w:w="720" w:type="dxa"/>
          </w:tcPr>
          <w:p w:rsidR="00CB7047" w:rsidRPr="00A829E6" w:rsidRDefault="00CB7047" w:rsidP="00CB7047">
            <w:pPr>
              <w:tabs>
                <w:tab w:val="left" w:pos="900"/>
              </w:tabs>
              <w:spacing w:before="0" w:beforeAutospacing="0" w:after="0" w:afterAutospacing="0"/>
              <w:jc w:val="center"/>
              <w:rPr>
                <w:b/>
                <w:sz w:val="20"/>
                <w:szCs w:val="20"/>
              </w:rPr>
            </w:pPr>
            <w:r w:rsidRPr="00A829E6">
              <w:rPr>
                <w:b/>
                <w:sz w:val="20"/>
                <w:szCs w:val="20"/>
              </w:rPr>
              <w:t>14,2</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pStyle w:val="afffd"/>
              <w:suppressAutoHyphens/>
              <w:snapToGrid w:val="0"/>
              <w:jc w:val="center"/>
              <w:rPr>
                <w:b/>
                <w:sz w:val="20"/>
                <w:szCs w:val="20"/>
              </w:rPr>
            </w:pPr>
            <w:r w:rsidRPr="00A829E6">
              <w:rPr>
                <w:b/>
                <w:sz w:val="20"/>
                <w:szCs w:val="20"/>
              </w:rPr>
              <w:t>8,2</w:t>
            </w:r>
          </w:p>
        </w:tc>
        <w:tc>
          <w:tcPr>
            <w:tcW w:w="903" w:type="dxa"/>
          </w:tcPr>
          <w:p w:rsidR="00CB7047" w:rsidRPr="00A829E6" w:rsidRDefault="00CB7047" w:rsidP="00CB7047">
            <w:pPr>
              <w:pStyle w:val="afffd"/>
              <w:suppressAutoHyphens/>
              <w:snapToGrid w:val="0"/>
              <w:jc w:val="center"/>
              <w:rPr>
                <w:b/>
                <w:sz w:val="20"/>
                <w:szCs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1.1</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занятия лекционного типа (лекции)</w:t>
            </w:r>
          </w:p>
        </w:tc>
        <w:tc>
          <w:tcPr>
            <w:tcW w:w="720" w:type="dxa"/>
            <w:vAlign w:val="center"/>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4</w:t>
            </w:r>
          </w:p>
        </w:tc>
        <w:tc>
          <w:tcPr>
            <w:tcW w:w="900" w:type="dxa"/>
          </w:tcPr>
          <w:p w:rsidR="00CB7047" w:rsidRPr="00A829E6" w:rsidRDefault="00CB7047" w:rsidP="00CB7047">
            <w:pPr>
              <w:pStyle w:val="afffd"/>
              <w:suppressAutoHyphens/>
              <w:snapToGrid w:val="0"/>
              <w:jc w:val="center"/>
              <w:rPr>
                <w:sz w:val="20"/>
                <w:szCs w:val="20"/>
              </w:rPr>
            </w:pPr>
          </w:p>
        </w:tc>
        <w:tc>
          <w:tcPr>
            <w:tcW w:w="720" w:type="dxa"/>
            <w:vAlign w:val="center"/>
          </w:tcPr>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4</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pStyle w:val="afffd"/>
              <w:suppressAutoHyphens/>
              <w:snapToGrid w:val="0"/>
              <w:jc w:val="center"/>
              <w:rPr>
                <w:sz w:val="20"/>
                <w:szCs w:val="20"/>
              </w:rPr>
            </w:pPr>
            <w:r w:rsidRPr="00A829E6">
              <w:rPr>
                <w:sz w:val="20"/>
                <w:szCs w:val="20"/>
              </w:rPr>
              <w:t>2</w:t>
            </w:r>
          </w:p>
        </w:tc>
        <w:tc>
          <w:tcPr>
            <w:tcW w:w="903" w:type="dxa"/>
          </w:tcPr>
          <w:p w:rsidR="00CB7047" w:rsidRPr="00A829E6" w:rsidRDefault="00CB7047" w:rsidP="00CB7047">
            <w:pPr>
              <w:pStyle w:val="afffd"/>
              <w:suppressAutoHyphens/>
              <w:snapToGrid w:val="0"/>
              <w:jc w:val="center"/>
              <w:rPr>
                <w:sz w:val="20"/>
                <w:szCs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1.2</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занятия семинарского типа (практические)*, </w:t>
            </w:r>
          </w:p>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в том числе: </w:t>
            </w:r>
          </w:p>
        </w:tc>
        <w:tc>
          <w:tcPr>
            <w:tcW w:w="720"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sz w:val="20"/>
                <w:szCs w:val="20"/>
              </w:rPr>
              <w:t>8</w:t>
            </w:r>
          </w:p>
        </w:tc>
        <w:tc>
          <w:tcPr>
            <w:tcW w:w="900"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p>
        </w:tc>
        <w:tc>
          <w:tcPr>
            <w:tcW w:w="720" w:type="dxa"/>
          </w:tcPr>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8</w:t>
            </w:r>
          </w:p>
        </w:tc>
        <w:tc>
          <w:tcPr>
            <w:tcW w:w="933" w:type="dxa"/>
          </w:tcPr>
          <w:p w:rsidR="00CB7047" w:rsidRPr="00A829E6" w:rsidRDefault="00CB7047" w:rsidP="00CB7047">
            <w:pPr>
              <w:tabs>
                <w:tab w:val="left" w:pos="900"/>
              </w:tabs>
              <w:spacing w:before="0" w:beforeAutospacing="0" w:after="0" w:afterAutospacing="0"/>
              <w:jc w:val="center"/>
              <w:rPr>
                <w:sz w:val="20"/>
                <w:szCs w:val="20"/>
              </w:rPr>
            </w:pPr>
          </w:p>
        </w:tc>
        <w:tc>
          <w:tcPr>
            <w:tcW w:w="722"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rFonts w:ascii="Times New Roman" w:eastAsia="Times New Roman" w:hAnsi="Times New Roman" w:cs="Times New Roman"/>
                <w:b w:val="0"/>
                <w:bCs/>
                <w:sz w:val="20"/>
              </w:rPr>
              <w:t>4</w:t>
            </w:r>
          </w:p>
        </w:tc>
        <w:tc>
          <w:tcPr>
            <w:tcW w:w="903"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1.2.1</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семинар-дискуссия, </w:t>
            </w:r>
          </w:p>
          <w:p w:rsidR="00CB7047" w:rsidRPr="00A829E6" w:rsidRDefault="00CB7047" w:rsidP="00CB7047">
            <w:pPr>
              <w:suppressAutoHyphens/>
              <w:snapToGrid w:val="0"/>
              <w:spacing w:before="0" w:beforeAutospacing="0" w:after="0" w:afterAutospacing="0"/>
              <w:rPr>
                <w:sz w:val="20"/>
                <w:szCs w:val="20"/>
              </w:rPr>
            </w:pPr>
            <w:r w:rsidRPr="00A829E6">
              <w:rPr>
                <w:sz w:val="20"/>
                <w:szCs w:val="20"/>
              </w:rPr>
              <w:t>практические занятия</w:t>
            </w:r>
          </w:p>
        </w:tc>
        <w:tc>
          <w:tcPr>
            <w:tcW w:w="720" w:type="dxa"/>
          </w:tcPr>
          <w:p w:rsidR="00CB7047" w:rsidRPr="00A829E6" w:rsidRDefault="00CB7047" w:rsidP="00CB7047">
            <w:pPr>
              <w:suppressAutoHyphens/>
              <w:snapToGrid w:val="0"/>
              <w:spacing w:before="0" w:beforeAutospacing="0" w:after="0" w:afterAutospacing="0"/>
              <w:jc w:val="center"/>
              <w:rPr>
                <w:sz w:val="20"/>
                <w:szCs w:val="20"/>
              </w:rPr>
            </w:pPr>
          </w:p>
        </w:tc>
        <w:tc>
          <w:tcPr>
            <w:tcW w:w="900"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rFonts w:ascii="Times New Roman" w:eastAsia="Times New Roman" w:hAnsi="Times New Roman" w:cs="Times New Roman"/>
                <w:b w:val="0"/>
                <w:bCs/>
                <w:sz w:val="20"/>
              </w:rPr>
              <w:t>0</w:t>
            </w:r>
          </w:p>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sz w:val="20"/>
                <w:szCs w:val="20"/>
              </w:rPr>
              <w:t>8</w:t>
            </w:r>
          </w:p>
        </w:tc>
        <w:tc>
          <w:tcPr>
            <w:tcW w:w="720" w:type="dxa"/>
          </w:tcPr>
          <w:p w:rsidR="00CB7047" w:rsidRPr="00A829E6" w:rsidRDefault="00CB7047" w:rsidP="00CB7047">
            <w:pPr>
              <w:tabs>
                <w:tab w:val="left" w:pos="900"/>
              </w:tabs>
              <w:spacing w:before="0" w:beforeAutospacing="0" w:after="0" w:afterAutospacing="0"/>
              <w:jc w:val="center"/>
              <w:rPr>
                <w:sz w:val="20"/>
                <w:szCs w:val="20"/>
              </w:rPr>
            </w:pPr>
          </w:p>
        </w:tc>
        <w:tc>
          <w:tcPr>
            <w:tcW w:w="933"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rFonts w:ascii="Times New Roman" w:eastAsia="Times New Roman" w:hAnsi="Times New Roman" w:cs="Times New Roman"/>
                <w:b w:val="0"/>
                <w:bCs/>
                <w:sz w:val="20"/>
              </w:rPr>
              <w:t>0</w:t>
            </w:r>
          </w:p>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8</w:t>
            </w:r>
          </w:p>
        </w:tc>
        <w:tc>
          <w:tcPr>
            <w:tcW w:w="722"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p>
          <w:p w:rsidR="00CB7047" w:rsidRPr="00A829E6" w:rsidRDefault="00CB7047" w:rsidP="00CB7047">
            <w:pPr>
              <w:pStyle w:val="261"/>
              <w:suppressAutoHyphens/>
              <w:snapToGrid w:val="0"/>
              <w:spacing w:line="240" w:lineRule="auto"/>
              <w:rPr>
                <w:rFonts w:ascii="Times New Roman" w:eastAsia="Times New Roman" w:hAnsi="Times New Roman" w:cs="Times New Roman"/>
                <w:b w:val="0"/>
                <w:bCs/>
                <w:sz w:val="20"/>
              </w:rPr>
            </w:pPr>
          </w:p>
        </w:tc>
        <w:tc>
          <w:tcPr>
            <w:tcW w:w="903"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rFonts w:ascii="Times New Roman" w:eastAsia="Times New Roman" w:hAnsi="Times New Roman" w:cs="Times New Roman"/>
                <w:b w:val="0"/>
                <w:bCs/>
                <w:sz w:val="20"/>
              </w:rPr>
              <w:t>0</w:t>
            </w:r>
          </w:p>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rFonts w:ascii="Times New Roman" w:eastAsia="Times New Roman" w:hAnsi="Times New Roman" w:cs="Times New Roman"/>
                <w:b w:val="0"/>
                <w:bCs/>
                <w:sz w:val="20"/>
              </w:rPr>
              <w:t>4</w:t>
            </w: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1.2.2</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занятия семинарского типа : лабораторные работы  (лабораторные практикумы)</w:t>
            </w:r>
          </w:p>
        </w:tc>
        <w:tc>
          <w:tcPr>
            <w:tcW w:w="72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w:t>
            </w:r>
          </w:p>
        </w:tc>
        <w:tc>
          <w:tcPr>
            <w:tcW w:w="900" w:type="dxa"/>
          </w:tcPr>
          <w:p w:rsidR="00CB7047" w:rsidRPr="00A829E6" w:rsidRDefault="00CB7047" w:rsidP="00CB7047">
            <w:pPr>
              <w:pStyle w:val="afffd"/>
              <w:suppressAutoHyphens/>
              <w:snapToGrid w:val="0"/>
              <w:jc w:val="center"/>
              <w:rPr>
                <w:sz w:val="20"/>
                <w:szCs w:val="20"/>
              </w:rPr>
            </w:pPr>
          </w:p>
        </w:tc>
        <w:tc>
          <w:tcPr>
            <w:tcW w:w="72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pStyle w:val="afffd"/>
              <w:suppressAutoHyphens/>
              <w:snapToGrid w:val="0"/>
              <w:jc w:val="center"/>
              <w:rPr>
                <w:sz w:val="20"/>
                <w:szCs w:val="20"/>
              </w:rPr>
            </w:pPr>
            <w:r w:rsidRPr="00A829E6">
              <w:rPr>
                <w:sz w:val="20"/>
                <w:szCs w:val="20"/>
              </w:rPr>
              <w:t>-</w:t>
            </w:r>
          </w:p>
        </w:tc>
        <w:tc>
          <w:tcPr>
            <w:tcW w:w="903" w:type="dxa"/>
          </w:tcPr>
          <w:p w:rsidR="00CB7047" w:rsidRPr="00A829E6" w:rsidRDefault="00CB7047" w:rsidP="00CB7047">
            <w:pPr>
              <w:pStyle w:val="afffd"/>
              <w:suppressAutoHyphens/>
              <w:snapToGrid w:val="0"/>
              <w:jc w:val="center"/>
              <w:rPr>
                <w:sz w:val="20"/>
                <w:szCs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1.2.3</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курсовое проектирование (выполнение курсовой работы) </w:t>
            </w:r>
          </w:p>
        </w:tc>
        <w:tc>
          <w:tcPr>
            <w:tcW w:w="72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w:t>
            </w:r>
          </w:p>
          <w:p w:rsidR="00CB7047" w:rsidRPr="00A829E6" w:rsidRDefault="00CB7047" w:rsidP="00CB7047">
            <w:pPr>
              <w:pStyle w:val="afffd"/>
              <w:suppressAutoHyphens/>
              <w:snapToGrid w:val="0"/>
              <w:jc w:val="center"/>
              <w:rPr>
                <w:sz w:val="20"/>
                <w:szCs w:val="20"/>
              </w:rPr>
            </w:pPr>
          </w:p>
        </w:tc>
        <w:tc>
          <w:tcPr>
            <w:tcW w:w="900" w:type="dxa"/>
          </w:tcPr>
          <w:p w:rsidR="00CB7047" w:rsidRPr="00A829E6" w:rsidRDefault="00CB7047" w:rsidP="00CB7047">
            <w:pPr>
              <w:suppressAutoHyphens/>
              <w:snapToGrid w:val="0"/>
              <w:spacing w:before="0" w:beforeAutospacing="0" w:after="0" w:afterAutospacing="0"/>
              <w:jc w:val="center"/>
              <w:rPr>
                <w:sz w:val="20"/>
                <w:szCs w:val="20"/>
              </w:rPr>
            </w:pPr>
          </w:p>
        </w:tc>
        <w:tc>
          <w:tcPr>
            <w:tcW w:w="72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w:t>
            </w:r>
          </w:p>
          <w:p w:rsidR="00CB7047" w:rsidRPr="00A829E6" w:rsidRDefault="00CB7047" w:rsidP="00CB7047">
            <w:pPr>
              <w:pStyle w:val="afffd"/>
              <w:suppressAutoHyphens/>
              <w:snapToGrid w:val="0"/>
              <w:jc w:val="center"/>
              <w:rPr>
                <w:sz w:val="20"/>
                <w:szCs w:val="20"/>
              </w:rPr>
            </w:pP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w:t>
            </w:r>
          </w:p>
          <w:p w:rsidR="00CB7047" w:rsidRPr="00A829E6" w:rsidRDefault="00CB7047" w:rsidP="00CB7047">
            <w:pPr>
              <w:suppressAutoHyphens/>
              <w:snapToGrid w:val="0"/>
              <w:spacing w:before="0" w:beforeAutospacing="0" w:after="0" w:afterAutospacing="0"/>
              <w:jc w:val="center"/>
              <w:rPr>
                <w:sz w:val="20"/>
                <w:szCs w:val="20"/>
              </w:rPr>
            </w:pPr>
          </w:p>
        </w:tc>
        <w:tc>
          <w:tcPr>
            <w:tcW w:w="903" w:type="dxa"/>
          </w:tcPr>
          <w:p w:rsidR="00CB7047" w:rsidRPr="00A829E6" w:rsidRDefault="00CB7047" w:rsidP="00CB7047">
            <w:pPr>
              <w:suppressAutoHyphens/>
              <w:snapToGrid w:val="0"/>
              <w:spacing w:before="0" w:beforeAutospacing="0" w:after="0" w:afterAutospacing="0"/>
              <w:jc w:val="center"/>
              <w:rPr>
                <w:sz w:val="20"/>
                <w:szCs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1.3</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контроль промежуточной аттестации и оценивание ее результатов, в том числе:</w:t>
            </w:r>
          </w:p>
        </w:tc>
        <w:tc>
          <w:tcPr>
            <w:tcW w:w="720" w:type="dxa"/>
          </w:tcPr>
          <w:p w:rsidR="00CB7047" w:rsidRPr="00A829E6" w:rsidRDefault="00CB7047" w:rsidP="00CB7047">
            <w:pPr>
              <w:pStyle w:val="afffd"/>
              <w:suppressAutoHyphens/>
              <w:snapToGrid w:val="0"/>
              <w:jc w:val="center"/>
              <w:rPr>
                <w:sz w:val="20"/>
                <w:szCs w:val="20"/>
              </w:rPr>
            </w:pPr>
            <w:r w:rsidRPr="00A829E6">
              <w:rPr>
                <w:sz w:val="20"/>
                <w:szCs w:val="20"/>
              </w:rPr>
              <w:t>2,2</w:t>
            </w:r>
          </w:p>
        </w:tc>
        <w:tc>
          <w:tcPr>
            <w:tcW w:w="900" w:type="dxa"/>
          </w:tcPr>
          <w:p w:rsidR="00CB7047" w:rsidRPr="00A829E6" w:rsidRDefault="00CB7047" w:rsidP="00CB7047">
            <w:pPr>
              <w:suppressAutoHyphens/>
              <w:snapToGrid w:val="0"/>
              <w:spacing w:before="0" w:beforeAutospacing="0" w:after="0" w:afterAutospacing="0"/>
              <w:jc w:val="center"/>
              <w:rPr>
                <w:sz w:val="20"/>
                <w:szCs w:val="20"/>
              </w:rPr>
            </w:pPr>
          </w:p>
        </w:tc>
        <w:tc>
          <w:tcPr>
            <w:tcW w:w="720" w:type="dxa"/>
          </w:tcPr>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2,2</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2,2</w:t>
            </w:r>
          </w:p>
        </w:tc>
        <w:tc>
          <w:tcPr>
            <w:tcW w:w="903" w:type="dxa"/>
          </w:tcPr>
          <w:p w:rsidR="00CB7047" w:rsidRPr="00A829E6" w:rsidRDefault="00CB7047" w:rsidP="00CB7047">
            <w:pPr>
              <w:suppressAutoHyphens/>
              <w:snapToGrid w:val="0"/>
              <w:spacing w:before="0" w:beforeAutospacing="0" w:after="0" w:afterAutospacing="0"/>
              <w:jc w:val="center"/>
              <w:rPr>
                <w:sz w:val="20"/>
                <w:szCs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1.3.1</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консультации групповые </w:t>
            </w:r>
          </w:p>
        </w:tc>
        <w:tc>
          <w:tcPr>
            <w:tcW w:w="720" w:type="dxa"/>
            <w:vAlign w:val="center"/>
          </w:tcPr>
          <w:p w:rsidR="00CB7047" w:rsidRPr="00A829E6" w:rsidRDefault="00CB7047" w:rsidP="00CB7047">
            <w:pPr>
              <w:suppressAutoHyphens/>
              <w:snapToGrid w:val="0"/>
              <w:spacing w:before="0" w:beforeAutospacing="0" w:after="0" w:afterAutospacing="0"/>
              <w:jc w:val="center"/>
              <w:rPr>
                <w:sz w:val="20"/>
                <w:szCs w:val="20"/>
              </w:rPr>
            </w:pPr>
          </w:p>
        </w:tc>
        <w:tc>
          <w:tcPr>
            <w:tcW w:w="90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2</w:t>
            </w:r>
          </w:p>
        </w:tc>
        <w:tc>
          <w:tcPr>
            <w:tcW w:w="720" w:type="dxa"/>
            <w:vAlign w:val="center"/>
          </w:tcPr>
          <w:p w:rsidR="00CB7047" w:rsidRPr="00A829E6" w:rsidRDefault="00CB7047" w:rsidP="00CB7047">
            <w:pPr>
              <w:tabs>
                <w:tab w:val="left" w:pos="900"/>
              </w:tabs>
              <w:spacing w:before="0" w:beforeAutospacing="0" w:after="0" w:afterAutospacing="0"/>
              <w:jc w:val="center"/>
              <w:rPr>
                <w:b/>
                <w:sz w:val="20"/>
                <w:szCs w:val="20"/>
              </w:rPr>
            </w:pPr>
          </w:p>
        </w:tc>
        <w:tc>
          <w:tcPr>
            <w:tcW w:w="933"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2</w:t>
            </w:r>
          </w:p>
        </w:tc>
        <w:tc>
          <w:tcPr>
            <w:tcW w:w="722" w:type="dxa"/>
          </w:tcPr>
          <w:p w:rsidR="00CB7047" w:rsidRPr="00A829E6" w:rsidRDefault="00CB7047" w:rsidP="00CB7047">
            <w:pPr>
              <w:suppressAutoHyphens/>
              <w:snapToGrid w:val="0"/>
              <w:spacing w:before="0" w:beforeAutospacing="0" w:after="0" w:afterAutospacing="0"/>
              <w:jc w:val="center"/>
              <w:rPr>
                <w:sz w:val="20"/>
                <w:szCs w:val="20"/>
              </w:rPr>
            </w:pPr>
          </w:p>
        </w:tc>
        <w:tc>
          <w:tcPr>
            <w:tcW w:w="903"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2</w:t>
            </w: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1.3.2</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прохождение промежуточной аттестации </w:t>
            </w:r>
          </w:p>
        </w:tc>
        <w:tc>
          <w:tcPr>
            <w:tcW w:w="720" w:type="dxa"/>
            <w:vAlign w:val="center"/>
          </w:tcPr>
          <w:p w:rsidR="00CB7047" w:rsidRPr="00A829E6" w:rsidRDefault="00CB7047" w:rsidP="00CB7047">
            <w:pPr>
              <w:suppressAutoHyphens/>
              <w:snapToGrid w:val="0"/>
              <w:spacing w:before="0" w:beforeAutospacing="0" w:after="0" w:afterAutospacing="0"/>
              <w:jc w:val="center"/>
              <w:rPr>
                <w:sz w:val="20"/>
                <w:szCs w:val="20"/>
              </w:rPr>
            </w:pPr>
          </w:p>
        </w:tc>
        <w:tc>
          <w:tcPr>
            <w:tcW w:w="90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0,2</w:t>
            </w:r>
          </w:p>
        </w:tc>
        <w:tc>
          <w:tcPr>
            <w:tcW w:w="720" w:type="dxa"/>
            <w:vAlign w:val="center"/>
          </w:tcPr>
          <w:p w:rsidR="00CB7047" w:rsidRPr="00A829E6" w:rsidRDefault="00CB7047" w:rsidP="00CB7047">
            <w:pPr>
              <w:tabs>
                <w:tab w:val="left" w:pos="900"/>
              </w:tabs>
              <w:spacing w:before="0" w:beforeAutospacing="0" w:after="0" w:afterAutospacing="0"/>
              <w:jc w:val="center"/>
              <w:rPr>
                <w:b/>
                <w:sz w:val="20"/>
                <w:szCs w:val="20"/>
              </w:rPr>
            </w:pPr>
          </w:p>
        </w:tc>
        <w:tc>
          <w:tcPr>
            <w:tcW w:w="933"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0,2</w:t>
            </w:r>
          </w:p>
        </w:tc>
        <w:tc>
          <w:tcPr>
            <w:tcW w:w="722" w:type="dxa"/>
          </w:tcPr>
          <w:p w:rsidR="00CB7047" w:rsidRPr="00A829E6" w:rsidRDefault="00CB7047" w:rsidP="00CB7047">
            <w:pPr>
              <w:suppressAutoHyphens/>
              <w:snapToGrid w:val="0"/>
              <w:spacing w:before="0" w:beforeAutospacing="0" w:after="0" w:afterAutospacing="0"/>
              <w:jc w:val="center"/>
              <w:rPr>
                <w:sz w:val="20"/>
                <w:szCs w:val="20"/>
              </w:rPr>
            </w:pPr>
          </w:p>
        </w:tc>
        <w:tc>
          <w:tcPr>
            <w:tcW w:w="903"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0,2</w:t>
            </w: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b/>
                <w:sz w:val="20"/>
                <w:szCs w:val="20"/>
              </w:rPr>
              <w:t>2</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b/>
                <w:sz w:val="20"/>
                <w:szCs w:val="20"/>
              </w:rPr>
              <w:t>Самостоятельная работа (всего)</w:t>
            </w:r>
          </w:p>
        </w:tc>
        <w:tc>
          <w:tcPr>
            <w:tcW w:w="720" w:type="dxa"/>
            <w:vAlign w:val="center"/>
          </w:tcPr>
          <w:p w:rsidR="00CB7047" w:rsidRPr="00A829E6" w:rsidRDefault="00CB7047" w:rsidP="00CB7047">
            <w:pPr>
              <w:suppressAutoHyphens/>
              <w:snapToGrid w:val="0"/>
              <w:spacing w:before="0" w:beforeAutospacing="0" w:after="0" w:afterAutospacing="0"/>
              <w:jc w:val="center"/>
              <w:rPr>
                <w:sz w:val="20"/>
                <w:szCs w:val="20"/>
              </w:rPr>
            </w:pPr>
            <w:r w:rsidRPr="00A829E6">
              <w:rPr>
                <w:b/>
                <w:sz w:val="20"/>
                <w:szCs w:val="20"/>
              </w:rPr>
              <w:t>78</w:t>
            </w:r>
          </w:p>
        </w:tc>
        <w:tc>
          <w:tcPr>
            <w:tcW w:w="900" w:type="dxa"/>
          </w:tcPr>
          <w:p w:rsidR="00CB7047" w:rsidRPr="00A829E6" w:rsidRDefault="00CB7047" w:rsidP="00CB7047">
            <w:pPr>
              <w:suppressAutoHyphens/>
              <w:snapToGrid w:val="0"/>
              <w:spacing w:before="0" w:beforeAutospacing="0" w:after="0" w:afterAutospacing="0"/>
              <w:jc w:val="center"/>
              <w:rPr>
                <w:sz w:val="20"/>
                <w:szCs w:val="20"/>
              </w:rPr>
            </w:pPr>
          </w:p>
        </w:tc>
        <w:tc>
          <w:tcPr>
            <w:tcW w:w="720" w:type="dxa"/>
            <w:vAlign w:val="center"/>
          </w:tcPr>
          <w:p w:rsidR="00CB7047" w:rsidRPr="00A829E6" w:rsidRDefault="00CB7047" w:rsidP="00CB7047">
            <w:pPr>
              <w:tabs>
                <w:tab w:val="left" w:pos="900"/>
              </w:tabs>
              <w:spacing w:before="0" w:beforeAutospacing="0" w:after="0" w:afterAutospacing="0"/>
              <w:jc w:val="center"/>
              <w:rPr>
                <w:b/>
                <w:sz w:val="20"/>
                <w:szCs w:val="20"/>
              </w:rPr>
            </w:pPr>
            <w:r w:rsidRPr="00A829E6">
              <w:rPr>
                <w:b/>
                <w:sz w:val="20"/>
                <w:szCs w:val="20"/>
              </w:rPr>
              <w:t>78</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suppressAutoHyphens/>
              <w:snapToGrid w:val="0"/>
              <w:spacing w:before="0" w:beforeAutospacing="0" w:after="0" w:afterAutospacing="0"/>
              <w:jc w:val="center"/>
              <w:rPr>
                <w:sz w:val="20"/>
                <w:szCs w:val="20"/>
              </w:rPr>
            </w:pPr>
            <w:r w:rsidRPr="00A829E6">
              <w:rPr>
                <w:b/>
                <w:sz w:val="20"/>
                <w:szCs w:val="20"/>
              </w:rPr>
              <w:t>93</w:t>
            </w:r>
          </w:p>
        </w:tc>
        <w:tc>
          <w:tcPr>
            <w:tcW w:w="903" w:type="dxa"/>
          </w:tcPr>
          <w:p w:rsidR="00CB7047" w:rsidRPr="00A829E6" w:rsidRDefault="00CB7047" w:rsidP="00CB7047">
            <w:pPr>
              <w:suppressAutoHyphens/>
              <w:snapToGrid w:val="0"/>
              <w:spacing w:before="0" w:beforeAutospacing="0" w:after="0" w:afterAutospacing="0"/>
              <w:jc w:val="center"/>
              <w:rPr>
                <w:sz w:val="20"/>
                <w:szCs w:val="20"/>
              </w:rPr>
            </w:pPr>
          </w:p>
        </w:tc>
      </w:tr>
      <w:tr w:rsidR="00CB7047" w:rsidRPr="00A829E6" w:rsidTr="00CB7047">
        <w:tc>
          <w:tcPr>
            <w:tcW w:w="720" w:type="dxa"/>
          </w:tcPr>
          <w:p w:rsidR="00CB7047" w:rsidRPr="00A829E6" w:rsidRDefault="00CB7047" w:rsidP="00CB7047">
            <w:pPr>
              <w:tabs>
                <w:tab w:val="center" w:pos="4677"/>
                <w:tab w:val="right" w:pos="9355"/>
              </w:tabs>
              <w:suppressAutoHyphens/>
              <w:spacing w:before="0" w:beforeAutospacing="0" w:after="0" w:afterAutospacing="0"/>
              <w:rPr>
                <w:b/>
                <w:sz w:val="20"/>
                <w:szCs w:val="20"/>
              </w:rPr>
            </w:pPr>
            <w:r w:rsidRPr="00A829E6">
              <w:rPr>
                <w:sz w:val="20"/>
                <w:szCs w:val="20"/>
              </w:rPr>
              <w:t>2.1</w:t>
            </w:r>
          </w:p>
        </w:tc>
        <w:tc>
          <w:tcPr>
            <w:tcW w:w="4537" w:type="dxa"/>
          </w:tcPr>
          <w:p w:rsidR="00CB7047" w:rsidRPr="00A829E6" w:rsidRDefault="00CB7047" w:rsidP="00CB7047">
            <w:pPr>
              <w:tabs>
                <w:tab w:val="center" w:pos="4677"/>
                <w:tab w:val="right" w:pos="9355"/>
              </w:tabs>
              <w:suppressAutoHyphens/>
              <w:spacing w:before="0" w:beforeAutospacing="0" w:after="0" w:afterAutospacing="0"/>
              <w:rPr>
                <w:sz w:val="20"/>
                <w:szCs w:val="20"/>
              </w:rPr>
            </w:pPr>
            <w:r w:rsidRPr="00A829E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CB7047" w:rsidRPr="00A829E6" w:rsidRDefault="00CB7047" w:rsidP="00CB7047">
            <w:pPr>
              <w:tabs>
                <w:tab w:val="left" w:pos="900"/>
              </w:tabs>
              <w:spacing w:before="0" w:beforeAutospacing="0" w:after="0" w:afterAutospacing="0"/>
              <w:jc w:val="center"/>
              <w:rPr>
                <w:sz w:val="20"/>
                <w:szCs w:val="20"/>
              </w:rPr>
            </w:pPr>
          </w:p>
          <w:p w:rsidR="00CB7047" w:rsidRPr="00A829E6" w:rsidRDefault="00CB7047" w:rsidP="00CB7047">
            <w:pPr>
              <w:tabs>
                <w:tab w:val="left" w:pos="900"/>
              </w:tabs>
              <w:spacing w:before="0" w:beforeAutospacing="0" w:after="0" w:afterAutospacing="0"/>
              <w:jc w:val="center"/>
              <w:rPr>
                <w:sz w:val="20"/>
                <w:szCs w:val="20"/>
              </w:rPr>
            </w:pPr>
          </w:p>
          <w:p w:rsidR="00CB7047" w:rsidRPr="00A829E6" w:rsidRDefault="00CB7047" w:rsidP="00CB7047">
            <w:pPr>
              <w:suppressAutoHyphens/>
              <w:snapToGrid w:val="0"/>
              <w:spacing w:before="0" w:beforeAutospacing="0" w:after="0" w:afterAutospacing="0"/>
              <w:jc w:val="center"/>
              <w:rPr>
                <w:b/>
                <w:sz w:val="20"/>
                <w:szCs w:val="20"/>
              </w:rPr>
            </w:pPr>
            <w:r w:rsidRPr="00A829E6">
              <w:rPr>
                <w:sz w:val="20"/>
                <w:szCs w:val="20"/>
              </w:rPr>
              <w:t>78</w:t>
            </w:r>
          </w:p>
        </w:tc>
        <w:tc>
          <w:tcPr>
            <w:tcW w:w="900" w:type="dxa"/>
          </w:tcPr>
          <w:p w:rsidR="00CB7047" w:rsidRPr="00A829E6" w:rsidRDefault="00CB7047" w:rsidP="00CB7047">
            <w:pPr>
              <w:pStyle w:val="afffd"/>
              <w:suppressAutoHyphens/>
              <w:snapToGrid w:val="0"/>
              <w:jc w:val="center"/>
              <w:rPr>
                <w:b/>
                <w:sz w:val="20"/>
                <w:szCs w:val="20"/>
              </w:rPr>
            </w:pPr>
          </w:p>
        </w:tc>
        <w:tc>
          <w:tcPr>
            <w:tcW w:w="720" w:type="dxa"/>
          </w:tcPr>
          <w:p w:rsidR="00CB7047" w:rsidRPr="00A829E6" w:rsidRDefault="00CB7047" w:rsidP="00CB7047">
            <w:pPr>
              <w:tabs>
                <w:tab w:val="left" w:pos="900"/>
              </w:tabs>
              <w:spacing w:before="0" w:beforeAutospacing="0" w:after="0" w:afterAutospacing="0"/>
              <w:jc w:val="center"/>
              <w:rPr>
                <w:sz w:val="20"/>
                <w:szCs w:val="20"/>
              </w:rPr>
            </w:pPr>
          </w:p>
          <w:p w:rsidR="00CB7047" w:rsidRPr="00A829E6" w:rsidRDefault="00CB7047" w:rsidP="00CB7047">
            <w:pPr>
              <w:tabs>
                <w:tab w:val="left" w:pos="900"/>
              </w:tabs>
              <w:spacing w:before="0" w:beforeAutospacing="0" w:after="0" w:afterAutospacing="0"/>
              <w:jc w:val="center"/>
              <w:rPr>
                <w:sz w:val="20"/>
                <w:szCs w:val="20"/>
              </w:rPr>
            </w:pPr>
          </w:p>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78</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pStyle w:val="afffd"/>
              <w:suppressAutoHyphens/>
              <w:snapToGrid w:val="0"/>
              <w:jc w:val="center"/>
              <w:rPr>
                <w:sz w:val="20"/>
                <w:szCs w:val="20"/>
              </w:rPr>
            </w:pPr>
          </w:p>
          <w:p w:rsidR="00CB7047" w:rsidRPr="00A829E6" w:rsidRDefault="00CB7047" w:rsidP="00CB7047">
            <w:pPr>
              <w:pStyle w:val="afffd"/>
              <w:suppressAutoHyphens/>
              <w:snapToGrid w:val="0"/>
              <w:jc w:val="center"/>
              <w:rPr>
                <w:sz w:val="20"/>
                <w:szCs w:val="20"/>
              </w:rPr>
            </w:pPr>
          </w:p>
          <w:p w:rsidR="00CB7047" w:rsidRPr="00A829E6" w:rsidRDefault="00CB7047" w:rsidP="00CB7047">
            <w:pPr>
              <w:pStyle w:val="afffd"/>
              <w:suppressAutoHyphens/>
              <w:snapToGrid w:val="0"/>
              <w:jc w:val="center"/>
              <w:rPr>
                <w:b/>
                <w:sz w:val="20"/>
                <w:szCs w:val="20"/>
              </w:rPr>
            </w:pPr>
            <w:r w:rsidRPr="00A829E6">
              <w:rPr>
                <w:sz w:val="20"/>
                <w:szCs w:val="20"/>
              </w:rPr>
              <w:t>93</w:t>
            </w:r>
          </w:p>
        </w:tc>
        <w:tc>
          <w:tcPr>
            <w:tcW w:w="903" w:type="dxa"/>
          </w:tcPr>
          <w:p w:rsidR="00CB7047" w:rsidRPr="00A829E6" w:rsidRDefault="00CB7047" w:rsidP="00CB7047">
            <w:pPr>
              <w:pStyle w:val="afffd"/>
              <w:suppressAutoHyphens/>
              <w:snapToGrid w:val="0"/>
              <w:jc w:val="center"/>
              <w:rPr>
                <w:b/>
                <w:sz w:val="20"/>
                <w:szCs w:val="20"/>
              </w:rPr>
            </w:pPr>
          </w:p>
        </w:tc>
      </w:tr>
      <w:tr w:rsidR="00CB7047" w:rsidRPr="00A829E6" w:rsidTr="00CB7047">
        <w:tc>
          <w:tcPr>
            <w:tcW w:w="720" w:type="dxa"/>
          </w:tcPr>
          <w:p w:rsidR="00CB7047" w:rsidRPr="00A829E6" w:rsidRDefault="00CB7047" w:rsidP="00CB7047">
            <w:pPr>
              <w:suppressAutoHyphens/>
              <w:spacing w:before="0" w:beforeAutospacing="0" w:after="0" w:afterAutospacing="0"/>
              <w:rPr>
                <w:sz w:val="20"/>
                <w:szCs w:val="20"/>
              </w:rPr>
            </w:pPr>
            <w:r w:rsidRPr="00A829E6">
              <w:rPr>
                <w:sz w:val="20"/>
                <w:szCs w:val="20"/>
              </w:rPr>
              <w:t>2.2</w:t>
            </w:r>
          </w:p>
        </w:tc>
        <w:tc>
          <w:tcPr>
            <w:tcW w:w="4537" w:type="dxa"/>
          </w:tcPr>
          <w:p w:rsidR="00CB7047" w:rsidRPr="00A829E6" w:rsidRDefault="00CB7047" w:rsidP="00CB7047">
            <w:pPr>
              <w:suppressAutoHyphens/>
              <w:spacing w:before="0" w:beforeAutospacing="0" w:after="0" w:afterAutospacing="0"/>
              <w:rPr>
                <w:sz w:val="20"/>
                <w:szCs w:val="20"/>
              </w:rPr>
            </w:pPr>
            <w:r w:rsidRPr="00A829E6">
              <w:rPr>
                <w:sz w:val="20"/>
                <w:szCs w:val="20"/>
              </w:rPr>
              <w:t>самостоятельная работа при подготовке к промежуточной аттестации</w:t>
            </w:r>
          </w:p>
        </w:tc>
        <w:tc>
          <w:tcPr>
            <w:tcW w:w="720" w:type="dxa"/>
            <w:vAlign w:val="center"/>
          </w:tcPr>
          <w:p w:rsidR="00CB7047" w:rsidRPr="00A829E6" w:rsidRDefault="00CB7047" w:rsidP="00CB7047">
            <w:pPr>
              <w:pStyle w:val="afffd"/>
              <w:suppressAutoHyphens/>
              <w:snapToGrid w:val="0"/>
              <w:jc w:val="center"/>
              <w:rPr>
                <w:b/>
                <w:sz w:val="20"/>
                <w:szCs w:val="20"/>
              </w:rPr>
            </w:pPr>
            <w:r w:rsidRPr="00A829E6">
              <w:rPr>
                <w:b/>
                <w:sz w:val="20"/>
                <w:szCs w:val="20"/>
              </w:rPr>
              <w:t>15,8</w:t>
            </w:r>
          </w:p>
          <w:p w:rsidR="00CB7047" w:rsidRPr="00A829E6" w:rsidRDefault="00CB7047" w:rsidP="00CB7047">
            <w:pPr>
              <w:suppressAutoHyphens/>
              <w:snapToGrid w:val="0"/>
              <w:spacing w:before="0" w:beforeAutospacing="0" w:after="0" w:afterAutospacing="0"/>
              <w:jc w:val="center"/>
              <w:rPr>
                <w:sz w:val="20"/>
                <w:szCs w:val="20"/>
              </w:rPr>
            </w:pPr>
          </w:p>
        </w:tc>
        <w:tc>
          <w:tcPr>
            <w:tcW w:w="900" w:type="dxa"/>
            <w:vAlign w:val="center"/>
          </w:tcPr>
          <w:p w:rsidR="00CB7047" w:rsidRPr="00A829E6" w:rsidRDefault="00CB7047" w:rsidP="00CB7047">
            <w:pPr>
              <w:pStyle w:val="afffd"/>
              <w:suppressAutoHyphens/>
              <w:snapToGrid w:val="0"/>
              <w:jc w:val="center"/>
              <w:rPr>
                <w:sz w:val="20"/>
                <w:szCs w:val="20"/>
              </w:rPr>
            </w:pPr>
          </w:p>
        </w:tc>
        <w:tc>
          <w:tcPr>
            <w:tcW w:w="720" w:type="dxa"/>
            <w:vAlign w:val="center"/>
          </w:tcPr>
          <w:p w:rsidR="00CB7047" w:rsidRPr="00A829E6" w:rsidRDefault="00CB7047" w:rsidP="00CB7047">
            <w:pPr>
              <w:pStyle w:val="afffd"/>
              <w:suppressAutoHyphens/>
              <w:snapToGrid w:val="0"/>
              <w:jc w:val="center"/>
              <w:rPr>
                <w:b/>
                <w:sz w:val="20"/>
                <w:szCs w:val="20"/>
              </w:rPr>
            </w:pPr>
            <w:r w:rsidRPr="00A829E6">
              <w:rPr>
                <w:b/>
                <w:sz w:val="20"/>
                <w:szCs w:val="20"/>
              </w:rPr>
              <w:t>15,8</w:t>
            </w:r>
          </w:p>
          <w:p w:rsidR="00CB7047" w:rsidRPr="00A829E6" w:rsidRDefault="00CB7047" w:rsidP="00CB7047">
            <w:pPr>
              <w:tabs>
                <w:tab w:val="left" w:pos="900"/>
              </w:tabs>
              <w:spacing w:before="0" w:beforeAutospacing="0" w:after="0" w:afterAutospacing="0"/>
              <w:jc w:val="center"/>
              <w:rPr>
                <w:b/>
                <w:sz w:val="20"/>
                <w:szCs w:val="20"/>
              </w:rPr>
            </w:pPr>
          </w:p>
        </w:tc>
        <w:tc>
          <w:tcPr>
            <w:tcW w:w="933" w:type="dxa"/>
            <w:vAlign w:val="center"/>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pStyle w:val="afffd"/>
              <w:suppressAutoHyphens/>
              <w:snapToGrid w:val="0"/>
              <w:jc w:val="center"/>
              <w:rPr>
                <w:sz w:val="20"/>
                <w:szCs w:val="20"/>
              </w:rPr>
            </w:pPr>
            <w:r w:rsidRPr="00A829E6">
              <w:rPr>
                <w:b/>
                <w:sz w:val="20"/>
                <w:szCs w:val="20"/>
              </w:rPr>
              <w:t>6,8</w:t>
            </w:r>
          </w:p>
        </w:tc>
        <w:tc>
          <w:tcPr>
            <w:tcW w:w="903" w:type="dxa"/>
          </w:tcPr>
          <w:p w:rsidR="00CB7047" w:rsidRPr="00A829E6" w:rsidRDefault="00CB7047" w:rsidP="00CB7047">
            <w:pPr>
              <w:pStyle w:val="afffd"/>
              <w:suppressAutoHyphens/>
              <w:snapToGrid w:val="0"/>
              <w:jc w:val="center"/>
              <w:rPr>
                <w:b/>
                <w:sz w:val="20"/>
                <w:szCs w:val="20"/>
              </w:rPr>
            </w:pPr>
          </w:p>
        </w:tc>
      </w:tr>
      <w:tr w:rsidR="00CB7047" w:rsidRPr="00A829E6" w:rsidTr="00CB7047">
        <w:tc>
          <w:tcPr>
            <w:tcW w:w="720" w:type="dxa"/>
            <w:vMerge w:val="restart"/>
          </w:tcPr>
          <w:p w:rsidR="00CB7047" w:rsidRPr="00A829E6" w:rsidRDefault="00CB7047" w:rsidP="00CB7047">
            <w:pPr>
              <w:suppressAutoHyphens/>
              <w:snapToGrid w:val="0"/>
              <w:spacing w:before="0" w:beforeAutospacing="0" w:after="0" w:afterAutospacing="0"/>
              <w:rPr>
                <w:b/>
                <w:sz w:val="20"/>
                <w:szCs w:val="20"/>
              </w:rPr>
            </w:pPr>
            <w:r w:rsidRPr="00A829E6">
              <w:rPr>
                <w:b/>
                <w:sz w:val="20"/>
                <w:szCs w:val="20"/>
              </w:rPr>
              <w:t>3</w:t>
            </w:r>
          </w:p>
        </w:tc>
        <w:tc>
          <w:tcPr>
            <w:tcW w:w="4537" w:type="dxa"/>
            <w:vMerge w:val="restart"/>
          </w:tcPr>
          <w:p w:rsidR="00CB7047" w:rsidRPr="00A829E6" w:rsidRDefault="00CB7047" w:rsidP="00CB7047">
            <w:pPr>
              <w:suppressAutoHyphens/>
              <w:snapToGrid w:val="0"/>
              <w:spacing w:before="0" w:beforeAutospacing="0" w:after="0" w:afterAutospacing="0"/>
              <w:rPr>
                <w:sz w:val="20"/>
                <w:szCs w:val="20"/>
              </w:rPr>
            </w:pPr>
            <w:r w:rsidRPr="00A829E6">
              <w:rPr>
                <w:b/>
                <w:sz w:val="20"/>
                <w:szCs w:val="20"/>
              </w:rPr>
              <w:t>Общая трудоемкость</w:t>
            </w:r>
            <w:r w:rsidRPr="00A829E6">
              <w:rPr>
                <w:sz w:val="20"/>
                <w:szCs w:val="20"/>
              </w:rPr>
              <w:t xml:space="preserve">                                   часы</w:t>
            </w:r>
          </w:p>
          <w:p w:rsidR="00CB7047" w:rsidRPr="00A829E6" w:rsidRDefault="00CB7047" w:rsidP="00CB7047">
            <w:pPr>
              <w:suppressAutoHyphens/>
              <w:spacing w:before="0" w:beforeAutospacing="0" w:after="0" w:afterAutospacing="0"/>
              <w:rPr>
                <w:sz w:val="20"/>
                <w:szCs w:val="20"/>
              </w:rPr>
            </w:pPr>
            <w:r w:rsidRPr="00A829E6">
              <w:rPr>
                <w:b/>
                <w:sz w:val="20"/>
                <w:szCs w:val="20"/>
              </w:rPr>
              <w:lastRenderedPageBreak/>
              <w:t>дисциплины</w:t>
            </w:r>
            <w:r w:rsidRPr="00A829E6">
              <w:rPr>
                <w:sz w:val="20"/>
                <w:szCs w:val="20"/>
              </w:rPr>
              <w:t xml:space="preserve">                           зачетные единицы</w:t>
            </w:r>
          </w:p>
          <w:p w:rsidR="00CB7047" w:rsidRPr="00A829E6" w:rsidRDefault="00CB7047" w:rsidP="00CB7047">
            <w:pPr>
              <w:suppressAutoHyphens/>
              <w:snapToGrid w:val="0"/>
              <w:spacing w:before="0" w:beforeAutospacing="0" w:after="0" w:afterAutospacing="0"/>
              <w:rPr>
                <w:sz w:val="20"/>
                <w:szCs w:val="20"/>
              </w:rPr>
            </w:pPr>
            <w:r w:rsidRPr="00A829E6">
              <w:rPr>
                <w:sz w:val="20"/>
                <w:szCs w:val="20"/>
              </w:rPr>
              <w:t>форма промежуточной аттестации</w:t>
            </w:r>
          </w:p>
        </w:tc>
        <w:tc>
          <w:tcPr>
            <w:tcW w:w="720" w:type="dxa"/>
            <w:vAlign w:val="center"/>
          </w:tcPr>
          <w:p w:rsidR="00CB7047" w:rsidRPr="00A829E6" w:rsidRDefault="00CB7047" w:rsidP="00CB7047">
            <w:pPr>
              <w:suppressAutoHyphens/>
              <w:snapToGrid w:val="0"/>
              <w:spacing w:before="0" w:beforeAutospacing="0" w:after="0" w:afterAutospacing="0"/>
              <w:jc w:val="center"/>
              <w:rPr>
                <w:b/>
                <w:sz w:val="20"/>
                <w:szCs w:val="20"/>
              </w:rPr>
            </w:pPr>
            <w:r w:rsidRPr="00A829E6">
              <w:rPr>
                <w:b/>
                <w:sz w:val="20"/>
                <w:szCs w:val="20"/>
              </w:rPr>
              <w:lastRenderedPageBreak/>
              <w:t>108</w:t>
            </w:r>
          </w:p>
        </w:tc>
        <w:tc>
          <w:tcPr>
            <w:tcW w:w="900" w:type="dxa"/>
            <w:vAlign w:val="center"/>
          </w:tcPr>
          <w:p w:rsidR="00CB7047" w:rsidRPr="00A829E6" w:rsidRDefault="00CB7047" w:rsidP="00CB7047">
            <w:pPr>
              <w:pStyle w:val="afffd"/>
              <w:suppressAutoHyphens/>
              <w:snapToGrid w:val="0"/>
              <w:jc w:val="center"/>
              <w:rPr>
                <w:b/>
                <w:sz w:val="20"/>
                <w:szCs w:val="20"/>
              </w:rPr>
            </w:pPr>
          </w:p>
        </w:tc>
        <w:tc>
          <w:tcPr>
            <w:tcW w:w="720" w:type="dxa"/>
            <w:vAlign w:val="center"/>
          </w:tcPr>
          <w:p w:rsidR="00CB7047" w:rsidRPr="00A829E6" w:rsidRDefault="00CB7047" w:rsidP="00CB7047">
            <w:pPr>
              <w:tabs>
                <w:tab w:val="left" w:pos="900"/>
              </w:tabs>
              <w:spacing w:before="0" w:beforeAutospacing="0" w:after="0" w:afterAutospacing="0"/>
              <w:jc w:val="center"/>
              <w:rPr>
                <w:b/>
                <w:sz w:val="20"/>
                <w:szCs w:val="20"/>
              </w:rPr>
            </w:pPr>
            <w:r w:rsidRPr="00A829E6">
              <w:rPr>
                <w:b/>
                <w:sz w:val="20"/>
                <w:szCs w:val="20"/>
              </w:rPr>
              <w:t>108</w:t>
            </w:r>
          </w:p>
        </w:tc>
        <w:tc>
          <w:tcPr>
            <w:tcW w:w="933" w:type="dxa"/>
            <w:vAlign w:val="center"/>
          </w:tcPr>
          <w:p w:rsidR="00CB7047" w:rsidRPr="00A829E6" w:rsidRDefault="00CB7047" w:rsidP="00CB7047">
            <w:pPr>
              <w:tabs>
                <w:tab w:val="left" w:pos="900"/>
              </w:tabs>
              <w:spacing w:before="0" w:beforeAutospacing="0" w:after="0" w:afterAutospacing="0"/>
              <w:jc w:val="center"/>
              <w:rPr>
                <w:b/>
                <w:sz w:val="20"/>
                <w:szCs w:val="20"/>
              </w:rPr>
            </w:pPr>
          </w:p>
        </w:tc>
        <w:tc>
          <w:tcPr>
            <w:tcW w:w="722" w:type="dxa"/>
            <w:vAlign w:val="center"/>
          </w:tcPr>
          <w:p w:rsidR="00CB7047" w:rsidRPr="00A829E6" w:rsidRDefault="00CB7047" w:rsidP="00CB7047">
            <w:pPr>
              <w:tabs>
                <w:tab w:val="left" w:pos="900"/>
              </w:tabs>
              <w:spacing w:before="0" w:beforeAutospacing="0" w:after="0" w:afterAutospacing="0"/>
              <w:jc w:val="center"/>
              <w:rPr>
                <w:b/>
                <w:sz w:val="20"/>
                <w:szCs w:val="20"/>
              </w:rPr>
            </w:pPr>
            <w:r w:rsidRPr="00A829E6">
              <w:rPr>
                <w:b/>
                <w:sz w:val="20"/>
                <w:szCs w:val="20"/>
              </w:rPr>
              <w:t>108</w:t>
            </w:r>
          </w:p>
        </w:tc>
        <w:tc>
          <w:tcPr>
            <w:tcW w:w="903" w:type="dxa"/>
            <w:vAlign w:val="center"/>
          </w:tcPr>
          <w:p w:rsidR="00CB7047" w:rsidRPr="00A829E6" w:rsidRDefault="00CB7047" w:rsidP="00CB7047">
            <w:pPr>
              <w:tabs>
                <w:tab w:val="left" w:pos="900"/>
              </w:tabs>
              <w:spacing w:before="0" w:beforeAutospacing="0" w:after="0" w:afterAutospacing="0"/>
              <w:jc w:val="center"/>
              <w:rPr>
                <w:b/>
                <w:sz w:val="20"/>
                <w:szCs w:val="20"/>
              </w:rPr>
            </w:pPr>
          </w:p>
        </w:tc>
      </w:tr>
      <w:tr w:rsidR="00CB7047" w:rsidRPr="00A829E6" w:rsidTr="00CB7047">
        <w:tc>
          <w:tcPr>
            <w:tcW w:w="720" w:type="dxa"/>
            <w:vMerge/>
          </w:tcPr>
          <w:p w:rsidR="00CB7047" w:rsidRPr="00A829E6" w:rsidRDefault="00CB7047" w:rsidP="00CB7047">
            <w:pPr>
              <w:suppressAutoHyphens/>
              <w:snapToGrid w:val="0"/>
              <w:spacing w:before="0" w:beforeAutospacing="0" w:after="0" w:afterAutospacing="0"/>
              <w:rPr>
                <w:b/>
                <w:sz w:val="20"/>
                <w:szCs w:val="20"/>
              </w:rPr>
            </w:pPr>
          </w:p>
        </w:tc>
        <w:tc>
          <w:tcPr>
            <w:tcW w:w="4537" w:type="dxa"/>
            <w:vMerge/>
          </w:tcPr>
          <w:p w:rsidR="00CB7047" w:rsidRPr="00A829E6" w:rsidRDefault="00CB7047" w:rsidP="00CB7047">
            <w:pPr>
              <w:suppressAutoHyphens/>
              <w:snapToGrid w:val="0"/>
              <w:spacing w:before="0" w:beforeAutospacing="0" w:after="0" w:afterAutospacing="0"/>
              <w:rPr>
                <w:b/>
                <w:sz w:val="20"/>
                <w:szCs w:val="20"/>
              </w:rPr>
            </w:pPr>
          </w:p>
        </w:tc>
        <w:tc>
          <w:tcPr>
            <w:tcW w:w="720" w:type="dxa"/>
            <w:vAlign w:val="center"/>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3</w:t>
            </w:r>
          </w:p>
        </w:tc>
        <w:tc>
          <w:tcPr>
            <w:tcW w:w="900" w:type="dxa"/>
            <w:vAlign w:val="center"/>
          </w:tcPr>
          <w:p w:rsidR="00CB7047" w:rsidRPr="00A829E6" w:rsidRDefault="00CB7047" w:rsidP="00CB7047">
            <w:pPr>
              <w:pStyle w:val="afffd"/>
              <w:suppressAutoHyphens/>
              <w:snapToGrid w:val="0"/>
              <w:jc w:val="center"/>
              <w:rPr>
                <w:sz w:val="20"/>
                <w:szCs w:val="20"/>
              </w:rPr>
            </w:pPr>
          </w:p>
        </w:tc>
        <w:tc>
          <w:tcPr>
            <w:tcW w:w="720" w:type="dxa"/>
            <w:vAlign w:val="center"/>
          </w:tcPr>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3</w:t>
            </w:r>
          </w:p>
        </w:tc>
        <w:tc>
          <w:tcPr>
            <w:tcW w:w="933" w:type="dxa"/>
            <w:vAlign w:val="center"/>
          </w:tcPr>
          <w:p w:rsidR="00CB7047" w:rsidRPr="00A829E6" w:rsidRDefault="00CB7047" w:rsidP="00CB7047">
            <w:pPr>
              <w:tabs>
                <w:tab w:val="left" w:pos="900"/>
              </w:tabs>
              <w:spacing w:before="0" w:beforeAutospacing="0" w:after="0" w:afterAutospacing="0"/>
              <w:jc w:val="center"/>
              <w:rPr>
                <w:sz w:val="20"/>
                <w:szCs w:val="20"/>
              </w:rPr>
            </w:pPr>
          </w:p>
        </w:tc>
        <w:tc>
          <w:tcPr>
            <w:tcW w:w="722" w:type="dxa"/>
            <w:vAlign w:val="center"/>
          </w:tcPr>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3</w:t>
            </w:r>
          </w:p>
        </w:tc>
        <w:tc>
          <w:tcPr>
            <w:tcW w:w="903" w:type="dxa"/>
            <w:vAlign w:val="center"/>
          </w:tcPr>
          <w:p w:rsidR="00CB7047" w:rsidRPr="00A829E6" w:rsidRDefault="00CB7047" w:rsidP="00CB7047">
            <w:pPr>
              <w:tabs>
                <w:tab w:val="left" w:pos="900"/>
              </w:tabs>
              <w:spacing w:before="0" w:beforeAutospacing="0" w:after="0" w:afterAutospacing="0"/>
              <w:jc w:val="center"/>
              <w:rPr>
                <w:b/>
                <w:sz w:val="20"/>
                <w:szCs w:val="20"/>
              </w:rPr>
            </w:pPr>
          </w:p>
        </w:tc>
      </w:tr>
      <w:tr w:rsidR="00453DE3" w:rsidRPr="00A829E6" w:rsidTr="009D7686">
        <w:tc>
          <w:tcPr>
            <w:tcW w:w="720" w:type="dxa"/>
            <w:vMerge/>
          </w:tcPr>
          <w:p w:rsidR="00453DE3" w:rsidRPr="00A829E6" w:rsidRDefault="00453DE3" w:rsidP="00A829E6">
            <w:pPr>
              <w:suppressAutoHyphens/>
              <w:snapToGrid w:val="0"/>
              <w:spacing w:before="0" w:beforeAutospacing="0" w:after="0" w:afterAutospacing="0"/>
              <w:rPr>
                <w:b/>
                <w:sz w:val="20"/>
                <w:szCs w:val="20"/>
              </w:rPr>
            </w:pPr>
          </w:p>
        </w:tc>
        <w:tc>
          <w:tcPr>
            <w:tcW w:w="4537" w:type="dxa"/>
            <w:vMerge/>
          </w:tcPr>
          <w:p w:rsidR="00453DE3" w:rsidRPr="00A829E6" w:rsidRDefault="00453DE3" w:rsidP="00A829E6">
            <w:pPr>
              <w:suppressAutoHyphens/>
              <w:snapToGrid w:val="0"/>
              <w:spacing w:before="0" w:beforeAutospacing="0" w:after="0" w:afterAutospacing="0"/>
              <w:rPr>
                <w:b/>
                <w:sz w:val="20"/>
                <w:szCs w:val="20"/>
              </w:rPr>
            </w:pPr>
          </w:p>
        </w:tc>
        <w:tc>
          <w:tcPr>
            <w:tcW w:w="4898" w:type="dxa"/>
            <w:gridSpan w:val="6"/>
            <w:vAlign w:val="center"/>
          </w:tcPr>
          <w:p w:rsidR="00453DE3" w:rsidRPr="00A829E6" w:rsidRDefault="00453DE3" w:rsidP="00A829E6">
            <w:pPr>
              <w:tabs>
                <w:tab w:val="left" w:pos="900"/>
              </w:tabs>
              <w:spacing w:before="0" w:beforeAutospacing="0" w:after="0" w:afterAutospacing="0"/>
              <w:jc w:val="center"/>
              <w:rPr>
                <w:sz w:val="20"/>
                <w:szCs w:val="20"/>
              </w:rPr>
            </w:pPr>
            <w:r w:rsidRPr="00A829E6">
              <w:rPr>
                <w:sz w:val="20"/>
                <w:szCs w:val="20"/>
              </w:rPr>
              <w:t>экзамен</w:t>
            </w:r>
          </w:p>
        </w:tc>
      </w:tr>
    </w:tbl>
    <w:p w:rsidR="00453DE3" w:rsidRPr="00A829E6" w:rsidRDefault="00453DE3" w:rsidP="00A829E6">
      <w:pPr>
        <w:spacing w:before="0" w:beforeAutospacing="0" w:after="0" w:afterAutospacing="0"/>
        <w:rPr>
          <w:rFonts w:eastAsia="Times New Roman"/>
          <w:sz w:val="22"/>
          <w:szCs w:val="22"/>
        </w:rPr>
      </w:pP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*____________</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Семинар – семинар-дискуссия</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ГТ - практическое занятие - </w:t>
      </w:r>
      <w:proofErr w:type="spellStart"/>
      <w:r w:rsidRPr="00A829E6">
        <w:rPr>
          <w:rFonts w:eastAsia="Times New Roman"/>
          <w:sz w:val="20"/>
          <w:szCs w:val="20"/>
        </w:rPr>
        <w:t>глоссарный</w:t>
      </w:r>
      <w:proofErr w:type="spellEnd"/>
      <w:r w:rsidRPr="00A829E6">
        <w:rPr>
          <w:rFonts w:eastAsia="Times New Roman"/>
          <w:sz w:val="20"/>
          <w:szCs w:val="20"/>
        </w:rPr>
        <w:t xml:space="preserve"> тренинг</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ТТ - практическое занятие - тест-тренинг </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ПЗТ - практическое занятие - </w:t>
      </w:r>
      <w:proofErr w:type="spellStart"/>
      <w:r w:rsidRPr="00A829E6">
        <w:rPr>
          <w:rFonts w:eastAsia="Times New Roman"/>
          <w:sz w:val="20"/>
          <w:szCs w:val="20"/>
        </w:rPr>
        <w:t>позетовое</w:t>
      </w:r>
      <w:proofErr w:type="spellEnd"/>
      <w:r w:rsidRPr="00A829E6">
        <w:rPr>
          <w:rFonts w:eastAsia="Times New Roman"/>
          <w:sz w:val="20"/>
          <w:szCs w:val="20"/>
        </w:rPr>
        <w:t xml:space="preserve"> тестирование </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ЛС - практическое занятие - логическая схема</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УД - семинар-обсуждение устного доклада</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РФ – семинар-обсуждение реферата </w:t>
      </w:r>
    </w:p>
    <w:p w:rsidR="00453DE3" w:rsidRPr="00A829E6" w:rsidRDefault="00453DE3" w:rsidP="00A829E6">
      <w:pPr>
        <w:spacing w:before="0" w:beforeAutospacing="0" w:after="0" w:afterAutospacing="0"/>
        <w:rPr>
          <w:rFonts w:eastAsia="Times New Roman"/>
          <w:sz w:val="20"/>
          <w:szCs w:val="20"/>
        </w:rPr>
      </w:pPr>
      <w:proofErr w:type="spellStart"/>
      <w:r w:rsidRPr="00A829E6">
        <w:rPr>
          <w:rFonts w:eastAsia="Times New Roman"/>
          <w:sz w:val="20"/>
          <w:szCs w:val="20"/>
        </w:rPr>
        <w:t>Асессмент</w:t>
      </w:r>
      <w:proofErr w:type="spellEnd"/>
      <w:r w:rsidRPr="00A829E6">
        <w:rPr>
          <w:rFonts w:eastAsia="Times New Roman"/>
          <w:sz w:val="20"/>
          <w:szCs w:val="20"/>
        </w:rPr>
        <w:t xml:space="preserve"> реферата - семинар-</w:t>
      </w:r>
      <w:proofErr w:type="spellStart"/>
      <w:r w:rsidRPr="00A829E6">
        <w:rPr>
          <w:rFonts w:eastAsia="Times New Roman"/>
          <w:sz w:val="20"/>
          <w:szCs w:val="20"/>
        </w:rPr>
        <w:t>асессмент</w:t>
      </w:r>
      <w:proofErr w:type="spellEnd"/>
      <w:r w:rsidRPr="00A829E6">
        <w:rPr>
          <w:rFonts w:eastAsia="Times New Roman"/>
          <w:sz w:val="20"/>
          <w:szCs w:val="20"/>
        </w:rPr>
        <w:t xml:space="preserve"> реферата</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ВБ - </w:t>
      </w:r>
      <w:proofErr w:type="spellStart"/>
      <w:r w:rsidRPr="00A829E6">
        <w:rPr>
          <w:rFonts w:eastAsia="Times New Roman"/>
          <w:sz w:val="20"/>
          <w:szCs w:val="20"/>
        </w:rPr>
        <w:t>вебинар</w:t>
      </w:r>
      <w:proofErr w:type="spellEnd"/>
      <w:r w:rsidRPr="00A829E6">
        <w:rPr>
          <w:rFonts w:eastAsia="Times New Roman"/>
          <w:sz w:val="20"/>
          <w:szCs w:val="20"/>
        </w:rPr>
        <w:t xml:space="preserve"> </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УЭ - семинар-обсуждение устного эссе </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АЛТ - практическое занятие - алгоритмический тренинг  </w:t>
      </w:r>
    </w:p>
    <w:p w:rsidR="00453DE3" w:rsidRPr="00A829E6" w:rsidRDefault="00453DE3" w:rsidP="00A829E6">
      <w:pPr>
        <w:tabs>
          <w:tab w:val="left" w:pos="1100"/>
        </w:tabs>
        <w:spacing w:before="0" w:beforeAutospacing="0" w:after="0" w:afterAutospacing="0"/>
        <w:jc w:val="both"/>
        <w:rPr>
          <w:sz w:val="20"/>
          <w:szCs w:val="20"/>
        </w:rPr>
      </w:pPr>
    </w:p>
    <w:p w:rsidR="00453DE3" w:rsidRPr="00A829E6" w:rsidRDefault="00453DE3" w:rsidP="00A829E6">
      <w:pPr>
        <w:tabs>
          <w:tab w:val="left" w:pos="1100"/>
        </w:tabs>
        <w:spacing w:before="0" w:beforeAutospacing="0" w:after="0" w:afterAutospacing="0"/>
        <w:ind w:firstLine="709"/>
        <w:jc w:val="both"/>
        <w:rPr>
          <w:b/>
          <w:sz w:val="20"/>
          <w:szCs w:val="20"/>
        </w:rPr>
      </w:pPr>
      <w:r w:rsidRPr="00A829E6">
        <w:rPr>
          <w:b/>
          <w:sz w:val="20"/>
          <w:szCs w:val="20"/>
        </w:rPr>
        <w:t>5. Содержание дисциплины</w:t>
      </w:r>
    </w:p>
    <w:p w:rsidR="00453DE3" w:rsidRPr="00A829E6" w:rsidRDefault="00453DE3" w:rsidP="00A829E6">
      <w:pPr>
        <w:spacing w:before="0" w:beforeAutospacing="0" w:after="0" w:afterAutospacing="0"/>
        <w:ind w:firstLine="709"/>
        <w:rPr>
          <w:b/>
          <w:sz w:val="20"/>
          <w:szCs w:val="20"/>
        </w:rPr>
      </w:pPr>
      <w:r w:rsidRPr="00A829E6">
        <w:rPr>
          <w:b/>
          <w:sz w:val="20"/>
          <w:szCs w:val="20"/>
        </w:rPr>
        <w:t>5.1. Содержание разделов и тем</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756"/>
        <w:gridCol w:w="7097"/>
      </w:tblGrid>
      <w:tr w:rsidR="00453DE3" w:rsidRPr="00A829E6" w:rsidTr="009D7686">
        <w:trPr>
          <w:tblHeader/>
        </w:trPr>
        <w:tc>
          <w:tcPr>
            <w:tcW w:w="262" w:type="pct"/>
          </w:tcPr>
          <w:p w:rsidR="00453DE3" w:rsidRPr="00A829E6" w:rsidRDefault="00453DE3" w:rsidP="00A829E6">
            <w:pPr>
              <w:suppressAutoHyphens/>
              <w:spacing w:before="0" w:beforeAutospacing="0" w:after="0" w:afterAutospacing="0"/>
              <w:jc w:val="center"/>
              <w:rPr>
                <w:sz w:val="20"/>
                <w:szCs w:val="20"/>
              </w:rPr>
            </w:pPr>
            <w:r w:rsidRPr="00A829E6">
              <w:rPr>
                <w:sz w:val="20"/>
                <w:szCs w:val="20"/>
              </w:rPr>
              <w:t>№ п/п</w:t>
            </w:r>
          </w:p>
        </w:tc>
        <w:tc>
          <w:tcPr>
            <w:tcW w:w="940" w:type="pct"/>
          </w:tcPr>
          <w:p w:rsidR="00453DE3" w:rsidRPr="00A829E6" w:rsidRDefault="00453DE3" w:rsidP="00A829E6">
            <w:pPr>
              <w:suppressAutoHyphens/>
              <w:spacing w:before="0" w:beforeAutospacing="0" w:after="0" w:afterAutospacing="0"/>
              <w:jc w:val="center"/>
              <w:rPr>
                <w:sz w:val="20"/>
                <w:szCs w:val="20"/>
              </w:rPr>
            </w:pPr>
            <w:r w:rsidRPr="00A829E6">
              <w:rPr>
                <w:sz w:val="20"/>
                <w:szCs w:val="20"/>
              </w:rPr>
              <w:t>Наименование раздела дисциплины</w:t>
            </w:r>
          </w:p>
        </w:tc>
        <w:tc>
          <w:tcPr>
            <w:tcW w:w="3798" w:type="pct"/>
          </w:tcPr>
          <w:p w:rsidR="00453DE3" w:rsidRPr="00A829E6" w:rsidRDefault="00453DE3" w:rsidP="00A829E6">
            <w:pPr>
              <w:spacing w:before="0" w:beforeAutospacing="0" w:after="0" w:afterAutospacing="0"/>
              <w:jc w:val="center"/>
              <w:rPr>
                <w:sz w:val="20"/>
                <w:szCs w:val="20"/>
              </w:rPr>
            </w:pPr>
            <w:r w:rsidRPr="00A829E6">
              <w:rPr>
                <w:sz w:val="20"/>
                <w:szCs w:val="20"/>
              </w:rPr>
              <w:t>Содержание раздела дисциплины</w:t>
            </w:r>
          </w:p>
        </w:tc>
      </w:tr>
      <w:tr w:rsidR="00453DE3" w:rsidRPr="00A829E6" w:rsidTr="009D7686">
        <w:tc>
          <w:tcPr>
            <w:tcW w:w="262" w:type="pct"/>
          </w:tcPr>
          <w:p w:rsidR="00453DE3" w:rsidRPr="00A829E6" w:rsidRDefault="00453DE3" w:rsidP="00A829E6">
            <w:pPr>
              <w:suppressAutoHyphens/>
              <w:spacing w:before="0" w:beforeAutospacing="0" w:after="0" w:afterAutospacing="0"/>
              <w:jc w:val="center"/>
              <w:rPr>
                <w:sz w:val="20"/>
                <w:szCs w:val="20"/>
              </w:rPr>
            </w:pPr>
            <w:r w:rsidRPr="00A829E6">
              <w:rPr>
                <w:sz w:val="20"/>
                <w:szCs w:val="20"/>
              </w:rPr>
              <w:t>1</w:t>
            </w:r>
          </w:p>
        </w:tc>
        <w:tc>
          <w:tcPr>
            <w:tcW w:w="940" w:type="pct"/>
          </w:tcPr>
          <w:p w:rsidR="00453DE3" w:rsidRPr="00A829E6" w:rsidRDefault="00453DE3" w:rsidP="00A829E6">
            <w:pPr>
              <w:suppressAutoHyphens/>
              <w:spacing w:before="0" w:beforeAutospacing="0" w:after="0" w:afterAutospacing="0"/>
              <w:rPr>
                <w:sz w:val="20"/>
                <w:szCs w:val="20"/>
              </w:rPr>
            </w:pPr>
            <w:r w:rsidRPr="00A829E6">
              <w:rPr>
                <w:sz w:val="20"/>
                <w:szCs w:val="20"/>
              </w:rPr>
              <w:t>Культура русской речи</w:t>
            </w:r>
          </w:p>
        </w:tc>
        <w:tc>
          <w:tcPr>
            <w:tcW w:w="3798" w:type="pct"/>
          </w:tcPr>
          <w:p w:rsidR="00453DE3" w:rsidRPr="00A829E6" w:rsidRDefault="00453DE3" w:rsidP="00A829E6">
            <w:pPr>
              <w:spacing w:before="0" w:beforeAutospacing="0" w:after="0" w:afterAutospacing="0"/>
              <w:jc w:val="both"/>
              <w:rPr>
                <w:sz w:val="20"/>
                <w:szCs w:val="20"/>
              </w:rPr>
            </w:pPr>
            <w:r w:rsidRPr="00A829E6">
              <w:rPr>
                <w:b/>
                <w:sz w:val="20"/>
                <w:szCs w:val="20"/>
              </w:rPr>
              <w:t>Современный русский литературный язык и его подсистемы</w:t>
            </w:r>
            <w:r w:rsidRPr="00A829E6">
              <w:rPr>
                <w:sz w:val="20"/>
                <w:szCs w:val="20"/>
              </w:rPr>
              <w:t xml:space="preserve"> (русский язык – система систем. Понятие «литературный язык», основные признаки литературного языка и их содержание: наличие письменности, традиционность, общеобязательность норм, </w:t>
            </w:r>
            <w:proofErr w:type="spellStart"/>
            <w:r w:rsidRPr="00A829E6">
              <w:rPr>
                <w:sz w:val="20"/>
                <w:szCs w:val="20"/>
              </w:rPr>
              <w:t>противопоставленность</w:t>
            </w:r>
            <w:proofErr w:type="spellEnd"/>
            <w:r w:rsidRPr="00A829E6">
              <w:rPr>
                <w:sz w:val="20"/>
                <w:szCs w:val="20"/>
              </w:rPr>
              <w:t xml:space="preserve"> письменной и разговорной формы, разветвленная функциональная дифференциация, вариативность единиц языка и их стилистическое размежевание, стабильность. Основные формы существования русского литературного языка: книжно-письменная и устно-разговорная разновидности. Формы существования национального русского языка, противопоставленные разговорному языку).</w:t>
            </w:r>
          </w:p>
          <w:p w:rsidR="00453DE3" w:rsidRPr="00A829E6" w:rsidRDefault="00453DE3" w:rsidP="00A829E6">
            <w:pPr>
              <w:pStyle w:val="affe"/>
              <w:spacing w:before="0" w:beforeAutospacing="0" w:after="0" w:afterAutospacing="0"/>
              <w:ind w:left="0"/>
              <w:jc w:val="both"/>
              <w:rPr>
                <w:rFonts w:eastAsia="Times New Roman"/>
                <w:sz w:val="20"/>
              </w:rPr>
            </w:pPr>
            <w:r w:rsidRPr="00A829E6">
              <w:rPr>
                <w:rFonts w:eastAsia="Times New Roman"/>
                <w:b/>
                <w:sz w:val="20"/>
              </w:rPr>
              <w:t>Основные задачи культуры речи</w:t>
            </w:r>
            <w:r w:rsidRPr="00A829E6">
              <w:rPr>
                <w:rFonts w:eastAsia="Times New Roman"/>
                <w:sz w:val="20"/>
              </w:rPr>
              <w:t xml:space="preserve"> (социальные и этические аспекты культуры речи. Теоретические и регулятивные проблемы культуры речи. Роль общества и государства в решении проблем распространения речевой культуры. Кодификация норм русского литературного языка. Культура русской речи и смежные филологические и гуманитарные науки: риторика, этика, стилистика русского языка. Понятие языковой нормы, основные виды норм: норма орфоэпическая, грамматическая, лексико-грамматическая; пунктуационные и орфографические нормы и их значение. Нормы литературного языка и их кодификация. </w:t>
            </w:r>
            <w:proofErr w:type="spellStart"/>
            <w:r w:rsidRPr="00A829E6">
              <w:rPr>
                <w:rFonts w:eastAsia="Times New Roman"/>
                <w:sz w:val="20"/>
              </w:rPr>
              <w:t>Нормализаторская</w:t>
            </w:r>
            <w:proofErr w:type="spellEnd"/>
            <w:r w:rsidRPr="00A829E6">
              <w:rPr>
                <w:rFonts w:eastAsia="Times New Roman"/>
                <w:sz w:val="20"/>
              </w:rPr>
              <w:t xml:space="preserve"> деятельность, ее принципы. Формы пропаганды норм литературного языка: роль государства, СМИ, образовательных учреждений в распространении норм литературного языка).</w:t>
            </w:r>
          </w:p>
          <w:p w:rsidR="00453DE3" w:rsidRPr="00A829E6" w:rsidRDefault="00453DE3" w:rsidP="00A829E6">
            <w:pPr>
              <w:pStyle w:val="affe"/>
              <w:spacing w:before="0" w:beforeAutospacing="0" w:after="0" w:afterAutospacing="0"/>
              <w:ind w:left="0"/>
              <w:jc w:val="both"/>
              <w:rPr>
                <w:rFonts w:eastAsia="Times New Roman"/>
                <w:sz w:val="20"/>
              </w:rPr>
            </w:pPr>
            <w:r w:rsidRPr="00A829E6">
              <w:rPr>
                <w:rFonts w:eastAsia="Times New Roman"/>
                <w:sz w:val="20"/>
              </w:rPr>
              <w:t xml:space="preserve">Нормы уровней русского литературного языка (фонетический уровень русского языка. Звуки и их классификация. Правила произношения гласных и согласных звуков, правила ассимиляции гласных и согласных звуков, правила постановки ударения в исконных и заимствованных словах, сложных словах, а также формах отдельных слов. Морфология русского языка. Предмет и задачи морфологии. Морфология и </w:t>
            </w:r>
            <w:proofErr w:type="spellStart"/>
            <w:r w:rsidRPr="00A829E6">
              <w:rPr>
                <w:rFonts w:eastAsia="Times New Roman"/>
                <w:sz w:val="20"/>
              </w:rPr>
              <w:t>морфемика</w:t>
            </w:r>
            <w:proofErr w:type="spellEnd"/>
            <w:r w:rsidRPr="00A829E6">
              <w:rPr>
                <w:rFonts w:eastAsia="Times New Roman"/>
                <w:sz w:val="20"/>
              </w:rPr>
              <w:t>. Способы словообразования различных частей речи. Стилистические нормы в области словообразования. Система частей речи в русском языке. Грамматические категории и правила словоизменения различных частей речи в русском языке. Грамматические варианты форм в русском литературном языке, допустимые варианты взаимодействия в рамках различных функциональных стилей. Правила словоупотребления родовых, падежных и числовых форм имен существительных, полных и кратких форм прилагательных, форм сравнительной степени прилагательных, местоименных форм; особенности вариативного формообразования в системе глагольных форм. Синтаксис русского языка. Основные единицы синтаксиса: словосочетание, простое предложение, сложное предложение. Правила сочетания слов в системе словообразования. Варианты согласования подлежащего и сказуемого в русском языке, случаи несогласования однородных членов.  Особенности построения простого и сложного предложения. Правила осложнения предложения).</w:t>
            </w:r>
          </w:p>
          <w:p w:rsidR="00453DE3" w:rsidRPr="00A829E6" w:rsidRDefault="00453DE3" w:rsidP="00A829E6">
            <w:pPr>
              <w:autoSpaceDE w:val="0"/>
              <w:autoSpaceDN w:val="0"/>
              <w:adjustRightInd w:val="0"/>
              <w:spacing w:before="0" w:beforeAutospacing="0" w:after="0" w:afterAutospacing="0"/>
              <w:jc w:val="both"/>
              <w:rPr>
                <w:sz w:val="20"/>
                <w:szCs w:val="20"/>
              </w:rPr>
            </w:pPr>
            <w:r w:rsidRPr="00A829E6">
              <w:rPr>
                <w:b/>
                <w:sz w:val="20"/>
                <w:szCs w:val="20"/>
              </w:rPr>
              <w:lastRenderedPageBreak/>
              <w:t>Орфографическая правильность русской речи</w:t>
            </w:r>
            <w:r w:rsidRPr="00A829E6">
              <w:rPr>
                <w:sz w:val="20"/>
                <w:szCs w:val="20"/>
              </w:rPr>
              <w:t xml:space="preserve"> (орфографические нормы. Разделы русской орфографии и основные принципы написания: 1) правописание морфем; 2) слитные, дефисные и раздельные написания; 3) употребление прописных и строчных букв; 4) правила переноса слов; 5) правила графического сокращения слов).</w:t>
            </w:r>
          </w:p>
          <w:p w:rsidR="00453DE3" w:rsidRPr="00A829E6" w:rsidRDefault="00453DE3" w:rsidP="00A829E6">
            <w:pPr>
              <w:autoSpaceDE w:val="0"/>
              <w:autoSpaceDN w:val="0"/>
              <w:adjustRightInd w:val="0"/>
              <w:spacing w:before="0" w:beforeAutospacing="0" w:after="0" w:afterAutospacing="0"/>
              <w:jc w:val="both"/>
              <w:rPr>
                <w:sz w:val="20"/>
                <w:szCs w:val="20"/>
              </w:rPr>
            </w:pPr>
            <w:r w:rsidRPr="00A829E6">
              <w:rPr>
                <w:b/>
                <w:sz w:val="20"/>
                <w:szCs w:val="20"/>
              </w:rPr>
              <w:t>Пунктуационные нормы</w:t>
            </w:r>
            <w:r w:rsidRPr="00A829E6">
              <w:rPr>
                <w:sz w:val="20"/>
                <w:szCs w:val="20"/>
              </w:rPr>
              <w:t xml:space="preserve"> (принципы русской пунктуации. Разделы русской пунктуации и система правил, включенных в каждый из них: 1) знаки препинания в конце предложений; </w:t>
            </w:r>
            <w:r w:rsidRPr="00A829E6">
              <w:rPr>
                <w:sz w:val="20"/>
                <w:szCs w:val="20"/>
              </w:rPr>
              <w:br/>
              <w:t>2) знаки препинания внутри простого предложения; 3) знаки препинания между частями сложного предложения; 4) знаки препинания при передаче чужой речи; 5) знаки препинания в связном тексте. Абзац как пунктуационный знак, передающий смысловое членение текста).</w:t>
            </w:r>
          </w:p>
          <w:p w:rsidR="00453DE3" w:rsidRPr="00A829E6" w:rsidRDefault="00453DE3" w:rsidP="00A829E6">
            <w:pPr>
              <w:suppressAutoHyphens/>
              <w:spacing w:before="0" w:beforeAutospacing="0" w:after="0" w:afterAutospacing="0"/>
              <w:jc w:val="both"/>
              <w:rPr>
                <w:sz w:val="20"/>
                <w:szCs w:val="20"/>
              </w:rPr>
            </w:pPr>
            <w:r w:rsidRPr="00A829E6">
              <w:rPr>
                <w:b/>
                <w:sz w:val="20"/>
                <w:szCs w:val="20"/>
              </w:rPr>
              <w:t>Нормативные словари современного русского языка</w:t>
            </w:r>
            <w:r w:rsidRPr="00A829E6">
              <w:rPr>
                <w:sz w:val="20"/>
                <w:szCs w:val="20"/>
              </w:rPr>
              <w:t xml:space="preserve"> (словари и справочники: орфоэпический словарь, толковый словарь, словарь грамматических трудностей, орфографический словарь и справочники по русскому правописанию)</w:t>
            </w:r>
          </w:p>
        </w:tc>
      </w:tr>
      <w:tr w:rsidR="00453DE3" w:rsidRPr="00A829E6" w:rsidTr="009D7686">
        <w:trPr>
          <w:trHeight w:val="422"/>
        </w:trPr>
        <w:tc>
          <w:tcPr>
            <w:tcW w:w="262" w:type="pct"/>
          </w:tcPr>
          <w:p w:rsidR="00453DE3" w:rsidRPr="00A829E6" w:rsidRDefault="00453DE3" w:rsidP="00A829E6">
            <w:pPr>
              <w:suppressAutoHyphens/>
              <w:spacing w:before="0" w:beforeAutospacing="0" w:after="0" w:afterAutospacing="0"/>
              <w:jc w:val="center"/>
              <w:rPr>
                <w:sz w:val="20"/>
                <w:szCs w:val="20"/>
              </w:rPr>
            </w:pPr>
            <w:r w:rsidRPr="00A829E6">
              <w:rPr>
                <w:sz w:val="20"/>
                <w:szCs w:val="20"/>
              </w:rPr>
              <w:lastRenderedPageBreak/>
              <w:t>2</w:t>
            </w:r>
          </w:p>
        </w:tc>
        <w:tc>
          <w:tcPr>
            <w:tcW w:w="940" w:type="pct"/>
          </w:tcPr>
          <w:p w:rsidR="00453DE3" w:rsidRPr="00A829E6" w:rsidRDefault="00453DE3" w:rsidP="00A829E6">
            <w:pPr>
              <w:suppressAutoHyphens/>
              <w:spacing w:before="0" w:beforeAutospacing="0" w:after="0" w:afterAutospacing="0"/>
              <w:rPr>
                <w:sz w:val="20"/>
                <w:szCs w:val="20"/>
              </w:rPr>
            </w:pPr>
            <w:r w:rsidRPr="00A829E6">
              <w:rPr>
                <w:sz w:val="20"/>
                <w:szCs w:val="20"/>
              </w:rPr>
              <w:t>Культура деловой и научной речи</w:t>
            </w:r>
          </w:p>
        </w:tc>
        <w:tc>
          <w:tcPr>
            <w:tcW w:w="3798" w:type="pct"/>
          </w:tcPr>
          <w:p w:rsidR="00453DE3" w:rsidRPr="00A829E6" w:rsidRDefault="00453DE3" w:rsidP="00A829E6">
            <w:pPr>
              <w:pStyle w:val="affe"/>
              <w:spacing w:before="0" w:beforeAutospacing="0" w:after="0" w:afterAutospacing="0"/>
              <w:ind w:left="0"/>
              <w:jc w:val="both"/>
              <w:rPr>
                <w:rFonts w:eastAsia="Times New Roman"/>
                <w:sz w:val="20"/>
              </w:rPr>
            </w:pPr>
            <w:r w:rsidRPr="00A829E6">
              <w:rPr>
                <w:rFonts w:eastAsia="Times New Roman"/>
                <w:b/>
                <w:sz w:val="20"/>
              </w:rPr>
              <w:t>Культура речи функциональных стилей русского языка</w:t>
            </w:r>
            <w:r w:rsidRPr="00A829E6">
              <w:rPr>
                <w:rFonts w:eastAsia="Times New Roman"/>
                <w:sz w:val="20"/>
              </w:rPr>
              <w:t xml:space="preserve"> (понятия «стиль» и «жанр», «стиль языка» и «стиль речи». Основные этапы формирования стилистики как особого раздела языкознания. Понятие функционального стиля. Практическая стилистика, стилистика текста, стилистика художественной речи. Функциональные стили современного русского литературного языка. Особенности каждого функционального стиля современного русского литературного языка: официально-деловой стиль, научный стиль, публицистика, разговорная разновидность литературного языка, язык и стиль художественной литературы. Стилистика художественной речи как особый Раздел языкознания. Критерии выделения стиля. Стилистические средства уровней языка и стилистические фигуры речи. Особенности каждого функционального стиля современного русского литературного языка в связи с соблюдением основных требований культуры речи: правильности, точности, логичности, чистоты, выразительности, богатства и уместности. Лексико-семантические нормы русского языка, особенности семантической сочетаемости слов в предложении. Лексико-грамматические нормы русского языка, особенности сочетаемости и управления).</w:t>
            </w:r>
          </w:p>
          <w:p w:rsidR="00453DE3" w:rsidRPr="00A829E6" w:rsidRDefault="00453DE3" w:rsidP="00A829E6">
            <w:pPr>
              <w:spacing w:before="0" w:beforeAutospacing="0" w:after="0" w:afterAutospacing="0"/>
              <w:jc w:val="both"/>
              <w:rPr>
                <w:sz w:val="20"/>
                <w:szCs w:val="20"/>
              </w:rPr>
            </w:pPr>
            <w:r w:rsidRPr="00A829E6">
              <w:rPr>
                <w:b/>
                <w:sz w:val="20"/>
                <w:szCs w:val="20"/>
              </w:rPr>
              <w:t>Научный стиль речи и его нормы</w:t>
            </w:r>
            <w:r w:rsidRPr="00A829E6">
              <w:rPr>
                <w:sz w:val="20"/>
                <w:szCs w:val="20"/>
              </w:rPr>
              <w:t xml:space="preserve"> (научный стиль, его свойства: точность, логичность, абстрактность, безобразность. Основные сферы деятельности человека, связанные с использованием научного стиля: академическая, техническая, учебная, информационная. Жанровые формы научной речи: монография, статья, эссе, диссертация, дипломное исследование, учебник, учебное пособие, семинар - обсуждение реферата, курсовая работа, лекция; аннотация, семинар - обсуждение реферата, рецензия, обзор и др. Особенности письменной и устной форм научной речи. Отличие научного стиля от технического. Специфика использования элементов различных языковых уровней в научной речи. Понятие о терминах и профессионализмах).</w:t>
            </w:r>
          </w:p>
          <w:p w:rsidR="00453DE3" w:rsidRPr="00A829E6" w:rsidRDefault="00453DE3" w:rsidP="00A829E6">
            <w:pPr>
              <w:spacing w:before="0" w:beforeAutospacing="0" w:after="0" w:afterAutospacing="0"/>
              <w:jc w:val="both"/>
              <w:rPr>
                <w:sz w:val="20"/>
                <w:szCs w:val="20"/>
              </w:rPr>
            </w:pPr>
            <w:r w:rsidRPr="00A829E6">
              <w:rPr>
                <w:b/>
                <w:sz w:val="20"/>
                <w:szCs w:val="20"/>
              </w:rPr>
              <w:t>Официально-деловой стиль и его нормы</w:t>
            </w:r>
            <w:r w:rsidRPr="00A829E6">
              <w:rPr>
                <w:sz w:val="20"/>
                <w:szCs w:val="20"/>
              </w:rPr>
              <w:t xml:space="preserve"> (официально-деловой стиль речи. Этапы формирования делового стиля русского литературного языка. Основные </w:t>
            </w:r>
            <w:proofErr w:type="spellStart"/>
            <w:r w:rsidRPr="00A829E6">
              <w:rPr>
                <w:sz w:val="20"/>
                <w:szCs w:val="20"/>
              </w:rPr>
              <w:t>подстили</w:t>
            </w:r>
            <w:proofErr w:type="spellEnd"/>
            <w:r w:rsidRPr="00A829E6">
              <w:rPr>
                <w:sz w:val="20"/>
                <w:szCs w:val="20"/>
              </w:rPr>
              <w:t xml:space="preserve"> официально-делового стиля: канцелярский, дипломатический, юридический. Жанры официально-делового стиля, их особенности: клишированные языковые выражений, формулярная структура деловых текстов. Композиция делового документа, образцы наиболее распространенных жанров деловой документации и корреспонденции. Языковые особенности официально-делового стиля: синтаксическая компрессия, обобщенность, объективность, точность формулировок. Этикет делового общения. Правила сокращения в деловых текстах).</w:t>
            </w:r>
          </w:p>
          <w:p w:rsidR="00453DE3" w:rsidRPr="00A829E6" w:rsidRDefault="00453DE3" w:rsidP="00A829E6">
            <w:pPr>
              <w:spacing w:before="0" w:beforeAutospacing="0" w:after="0" w:afterAutospacing="0"/>
              <w:jc w:val="both"/>
              <w:rPr>
                <w:sz w:val="20"/>
                <w:szCs w:val="20"/>
              </w:rPr>
            </w:pPr>
            <w:r w:rsidRPr="00A829E6">
              <w:rPr>
                <w:b/>
                <w:bCs/>
                <w:sz w:val="20"/>
                <w:szCs w:val="20"/>
              </w:rPr>
              <w:t>Нормы делового общения</w:t>
            </w:r>
            <w:r w:rsidRPr="00A829E6">
              <w:rPr>
                <w:bCs/>
                <w:sz w:val="20"/>
                <w:szCs w:val="20"/>
              </w:rPr>
              <w:t xml:space="preserve"> (</w:t>
            </w:r>
            <w:r w:rsidRPr="00A829E6">
              <w:rPr>
                <w:sz w:val="20"/>
                <w:szCs w:val="20"/>
              </w:rPr>
              <w:t>традиции делового общения. Письменная деловая речь и специфика устного делового общения. Жанры письменного и устного делового общения. Реклама в деловой речи. Служебно-деловое общение: переговоры, интервью, презентации. Деловой этикет и речевое мастерство. Эмоции делового общения: характер установления контактов, способ ведения диалога, выбор слов, особенности произношения и т.д.)</w:t>
            </w:r>
          </w:p>
        </w:tc>
      </w:tr>
      <w:tr w:rsidR="00453DE3" w:rsidRPr="00A829E6" w:rsidTr="009D7686">
        <w:trPr>
          <w:trHeight w:val="422"/>
        </w:trPr>
        <w:tc>
          <w:tcPr>
            <w:tcW w:w="262" w:type="pct"/>
          </w:tcPr>
          <w:p w:rsidR="00453DE3" w:rsidRPr="00A829E6" w:rsidRDefault="00453DE3" w:rsidP="00A829E6">
            <w:pPr>
              <w:suppressAutoHyphens/>
              <w:spacing w:before="0" w:beforeAutospacing="0" w:after="0" w:afterAutospacing="0"/>
              <w:jc w:val="center"/>
              <w:rPr>
                <w:sz w:val="20"/>
                <w:szCs w:val="20"/>
              </w:rPr>
            </w:pPr>
            <w:r w:rsidRPr="00A829E6">
              <w:rPr>
                <w:sz w:val="20"/>
                <w:szCs w:val="20"/>
              </w:rPr>
              <w:lastRenderedPageBreak/>
              <w:t>3</w:t>
            </w:r>
          </w:p>
        </w:tc>
        <w:tc>
          <w:tcPr>
            <w:tcW w:w="940" w:type="pct"/>
          </w:tcPr>
          <w:p w:rsidR="00453DE3" w:rsidRPr="00A829E6" w:rsidRDefault="00453DE3" w:rsidP="00A829E6">
            <w:pPr>
              <w:suppressAutoHyphens/>
              <w:spacing w:before="0" w:beforeAutospacing="0" w:after="0" w:afterAutospacing="0"/>
              <w:rPr>
                <w:sz w:val="20"/>
                <w:szCs w:val="20"/>
              </w:rPr>
            </w:pPr>
            <w:r w:rsidRPr="00A829E6">
              <w:rPr>
                <w:sz w:val="20"/>
                <w:szCs w:val="20"/>
              </w:rPr>
              <w:t>Искусство публичной речи</w:t>
            </w:r>
          </w:p>
        </w:tc>
        <w:tc>
          <w:tcPr>
            <w:tcW w:w="3798" w:type="pct"/>
          </w:tcPr>
          <w:p w:rsidR="00453DE3" w:rsidRPr="00A829E6" w:rsidRDefault="00453DE3" w:rsidP="00A829E6">
            <w:pPr>
              <w:spacing w:before="0" w:beforeAutospacing="0" w:after="0" w:afterAutospacing="0"/>
              <w:jc w:val="both"/>
              <w:rPr>
                <w:sz w:val="20"/>
                <w:szCs w:val="20"/>
              </w:rPr>
            </w:pPr>
            <w:r w:rsidRPr="00A829E6">
              <w:rPr>
                <w:b/>
                <w:sz w:val="20"/>
                <w:szCs w:val="20"/>
              </w:rPr>
              <w:t>Публицистический стиль и сферы его функционирования</w:t>
            </w:r>
            <w:r w:rsidRPr="00A829E6">
              <w:rPr>
                <w:sz w:val="20"/>
                <w:szCs w:val="20"/>
              </w:rPr>
              <w:t xml:space="preserve"> (средства массовой информации, особенности сферы массовой коммуникации. Письменная публицистика, ее основные жанры: информативные, оценочные. Речевые и языковые особенности письменной публицистики; сочетание стандартных и экспрессивных языковых средств. Основные тропы и фигуры речи, используемые в публицистике для установления и поддержания контакта с аудиторией. Устная публичная речь, ее истоки: роды и типы ораторской речи, особенности воздействия на аудиторию). </w:t>
            </w:r>
          </w:p>
          <w:p w:rsidR="00453DE3" w:rsidRPr="00A829E6" w:rsidRDefault="00453DE3" w:rsidP="00A829E6">
            <w:pPr>
              <w:spacing w:before="0" w:beforeAutospacing="0" w:after="0" w:afterAutospacing="0"/>
              <w:jc w:val="both"/>
              <w:rPr>
                <w:sz w:val="20"/>
                <w:szCs w:val="20"/>
              </w:rPr>
            </w:pPr>
            <w:r w:rsidRPr="00A829E6">
              <w:rPr>
                <w:b/>
                <w:sz w:val="20"/>
                <w:szCs w:val="20"/>
              </w:rPr>
              <w:t>Разговорная речь, ее жанры</w:t>
            </w:r>
            <w:r w:rsidRPr="00A829E6">
              <w:rPr>
                <w:sz w:val="20"/>
                <w:szCs w:val="20"/>
              </w:rPr>
              <w:t xml:space="preserve"> (прагматические параметры разговорной речи: спонтанность, неподготовленность, неформальность общения. Условия успешности речевого общения. Речевые жанры общения: беседа, спор, диалог и др. Речевые стратегии и тактики </w:t>
            </w:r>
            <w:proofErr w:type="spellStart"/>
            <w:r w:rsidRPr="00A829E6">
              <w:rPr>
                <w:sz w:val="20"/>
                <w:szCs w:val="20"/>
              </w:rPr>
              <w:t>коммуникатов</w:t>
            </w:r>
            <w:proofErr w:type="spellEnd"/>
            <w:r w:rsidRPr="00A829E6">
              <w:rPr>
                <w:sz w:val="20"/>
                <w:szCs w:val="20"/>
              </w:rPr>
              <w:t>, этикет и культура общения. Современные исследования в области изучения разговорной речи, ее особенности на различных уровнях языка: фонетические – темп речи, особенности редукции гласных; лексические – насыщ</w:t>
            </w:r>
            <w:r w:rsidR="009D7686" w:rsidRPr="00A829E6">
              <w:rPr>
                <w:sz w:val="20"/>
                <w:szCs w:val="20"/>
              </w:rPr>
              <w:t>енность экспрессивной лексикой,</w:t>
            </w:r>
            <w:r w:rsidRPr="00A829E6">
              <w:rPr>
                <w:sz w:val="20"/>
                <w:szCs w:val="20"/>
              </w:rPr>
              <w:t xml:space="preserve"> грамматические – частотность эллиптических конструкций, парцелляция. Разговорная речь и нелитературные разновидности русского языка. Взаимовлияние устно-разговорной и книжно-письменной разновидности русского литературного языка. Нормативность разговорной речи, ее особенности).</w:t>
            </w:r>
          </w:p>
          <w:p w:rsidR="00453DE3" w:rsidRPr="00A829E6" w:rsidRDefault="00453DE3" w:rsidP="00A829E6">
            <w:pPr>
              <w:pStyle w:val="afff6"/>
              <w:jc w:val="both"/>
              <w:rPr>
                <w:sz w:val="20"/>
              </w:rPr>
            </w:pPr>
            <w:r w:rsidRPr="00A829E6">
              <w:rPr>
                <w:b/>
                <w:sz w:val="20"/>
              </w:rPr>
              <w:t xml:space="preserve">Виды ораторской речи </w:t>
            </w:r>
            <w:r w:rsidRPr="00A829E6">
              <w:rPr>
                <w:sz w:val="20"/>
              </w:rPr>
              <w:t>(</w:t>
            </w:r>
            <w:r w:rsidRPr="00A829E6">
              <w:rPr>
                <w:iCs/>
                <w:sz w:val="20"/>
              </w:rPr>
              <w:t>деловая речь</w:t>
            </w:r>
            <w:r w:rsidRPr="00A829E6">
              <w:rPr>
                <w:sz w:val="20"/>
              </w:rPr>
              <w:t xml:space="preserve"> и ее регламентация. Письменная деловая речь, устный деловой диалог. Результаты производственной деятельности в связи с речевой эффективностью. Бюрократизм как форма неоптимальных речевых контактов. </w:t>
            </w:r>
            <w:r w:rsidRPr="00A829E6">
              <w:rPr>
                <w:iCs/>
                <w:sz w:val="20"/>
              </w:rPr>
              <w:t xml:space="preserve">Цели и задачи политической </w:t>
            </w:r>
            <w:r w:rsidRPr="00A829E6">
              <w:rPr>
                <w:sz w:val="20"/>
              </w:rPr>
              <w:t xml:space="preserve">риторики. Сведения из истории русского политического красноречия. </w:t>
            </w:r>
            <w:r w:rsidRPr="00A829E6">
              <w:rPr>
                <w:iCs/>
                <w:sz w:val="20"/>
              </w:rPr>
              <w:t>Жанры</w:t>
            </w:r>
            <w:r w:rsidRPr="00A829E6">
              <w:rPr>
                <w:sz w:val="20"/>
              </w:rPr>
              <w:t xml:space="preserve"> современной политической речи. Требование совмещать эффективные действия в разных видах словесности (диалог, консультации, дискуссия, выступление на митинге, интервью, полемика в СМИ и др.). </w:t>
            </w:r>
            <w:r w:rsidRPr="00A829E6">
              <w:rPr>
                <w:iCs/>
                <w:sz w:val="20"/>
              </w:rPr>
              <w:t xml:space="preserve">Политический деятель как ритор. </w:t>
            </w:r>
            <w:r w:rsidRPr="00A829E6">
              <w:rPr>
                <w:sz w:val="20"/>
              </w:rPr>
              <w:t>Оценка политического оратора: доверие аудитории; философская и жизненная позиция, влиятельность и эффективность речи, индивидуальность стиля и воздействие на аудиторию, богатство идей, выбор слов, характер произношения. Образ оратора и вывод слушателей о личности говорящего).</w:t>
            </w:r>
          </w:p>
          <w:p w:rsidR="00453DE3" w:rsidRPr="00A829E6" w:rsidRDefault="00453DE3" w:rsidP="00A829E6">
            <w:pPr>
              <w:pStyle w:val="afff6"/>
              <w:jc w:val="both"/>
              <w:rPr>
                <w:sz w:val="20"/>
              </w:rPr>
            </w:pPr>
            <w:r w:rsidRPr="00A829E6">
              <w:rPr>
                <w:b/>
                <w:bCs/>
                <w:sz w:val="20"/>
              </w:rPr>
              <w:t>Подготовка публичного выступления</w:t>
            </w:r>
            <w:r w:rsidRPr="00A829E6">
              <w:rPr>
                <w:bCs/>
                <w:sz w:val="20"/>
              </w:rPr>
              <w:t xml:space="preserve"> (</w:t>
            </w:r>
            <w:r w:rsidRPr="00A829E6">
              <w:rPr>
                <w:iCs/>
                <w:sz w:val="20"/>
              </w:rPr>
              <w:t xml:space="preserve">изобретение – </w:t>
            </w:r>
            <w:r w:rsidRPr="00A829E6">
              <w:rPr>
                <w:sz w:val="20"/>
              </w:rPr>
              <w:t xml:space="preserve">создание замысла, построение аргументации на основе замысла. Обнаружение проблемы, определение предмета мысли, идея высказывания как способ решения проблемы, выдвижение предложения, поиск нужных аргументов и разработка содержания высказывания. </w:t>
            </w:r>
            <w:r w:rsidRPr="00A829E6">
              <w:rPr>
                <w:iCs/>
                <w:sz w:val="20"/>
              </w:rPr>
              <w:t>Цель</w:t>
            </w:r>
            <w:r w:rsidRPr="00A829E6">
              <w:rPr>
                <w:sz w:val="20"/>
              </w:rPr>
              <w:t xml:space="preserve"> риторического изобретения – построение замысла целесообразного высказывания. Отчетливое формирование идеи независимо от объема и жанра речи. Требования оригинальности, новизны, творческого характера в изобретении мыслей. Классические </w:t>
            </w:r>
            <w:r w:rsidRPr="00A829E6">
              <w:rPr>
                <w:iCs/>
                <w:sz w:val="20"/>
              </w:rPr>
              <w:t>части композиции речи:</w:t>
            </w:r>
            <w:r w:rsidRPr="00A829E6">
              <w:rPr>
                <w:sz w:val="20"/>
              </w:rPr>
              <w:t xml:space="preserve"> вступление – описание – повествование – доказательство – опровержение – заключение. </w:t>
            </w:r>
            <w:r w:rsidRPr="00A829E6">
              <w:rPr>
                <w:iCs/>
                <w:sz w:val="20"/>
              </w:rPr>
              <w:t xml:space="preserve">Вступление </w:t>
            </w:r>
            <w:r w:rsidRPr="00A829E6">
              <w:rPr>
                <w:sz w:val="20"/>
              </w:rPr>
              <w:t xml:space="preserve">и его цели: благоволение слушателей, внимание аудитории, удобство восприятия. </w:t>
            </w:r>
            <w:r w:rsidRPr="00A829E6">
              <w:rPr>
                <w:iCs/>
                <w:sz w:val="20"/>
              </w:rPr>
              <w:t>Описание –</w:t>
            </w:r>
            <w:r w:rsidRPr="00A829E6">
              <w:rPr>
                <w:sz w:val="20"/>
              </w:rPr>
              <w:t xml:space="preserve"> изображение всех сторон предмета в некоторый момент его существования. </w:t>
            </w:r>
            <w:r w:rsidRPr="00A829E6">
              <w:rPr>
                <w:iCs/>
                <w:sz w:val="20"/>
              </w:rPr>
              <w:t>Повествование –</w:t>
            </w:r>
            <w:r w:rsidRPr="00A829E6">
              <w:rPr>
                <w:sz w:val="20"/>
              </w:rPr>
              <w:t xml:space="preserve"> изложение истории предмета, последовательности происходящего. </w:t>
            </w:r>
            <w:r w:rsidRPr="00A829E6">
              <w:rPr>
                <w:iCs/>
                <w:sz w:val="20"/>
              </w:rPr>
              <w:t>Доказательство –</w:t>
            </w:r>
            <w:r w:rsidRPr="00A829E6">
              <w:rPr>
                <w:sz w:val="20"/>
              </w:rPr>
              <w:t xml:space="preserve"> суждение или умозаключение, утверждающее какое-либо предложение. </w:t>
            </w:r>
            <w:r w:rsidRPr="00A829E6">
              <w:rPr>
                <w:iCs/>
                <w:sz w:val="20"/>
              </w:rPr>
              <w:t>Опровержение –</w:t>
            </w:r>
            <w:r w:rsidRPr="00A829E6">
              <w:rPr>
                <w:sz w:val="20"/>
              </w:rPr>
              <w:t xml:space="preserve"> критика позиции противника или противоположной ритору точки зрения. Корректность опровержений и ведения споров. </w:t>
            </w:r>
            <w:r w:rsidRPr="00A829E6">
              <w:rPr>
                <w:iCs/>
                <w:sz w:val="20"/>
              </w:rPr>
              <w:t>Заключение –</w:t>
            </w:r>
            <w:r w:rsidRPr="00A829E6">
              <w:rPr>
                <w:sz w:val="20"/>
              </w:rPr>
              <w:t xml:space="preserve"> краткое обобщение высказанных доводов и возбуждение эмоций энергичным призывом, выводом).</w:t>
            </w:r>
          </w:p>
          <w:p w:rsidR="00453DE3" w:rsidRPr="00A829E6" w:rsidRDefault="00453DE3" w:rsidP="00A829E6">
            <w:pPr>
              <w:suppressAutoHyphens/>
              <w:spacing w:before="0" w:beforeAutospacing="0" w:after="0" w:afterAutospacing="0"/>
              <w:jc w:val="both"/>
              <w:rPr>
                <w:sz w:val="20"/>
                <w:szCs w:val="20"/>
              </w:rPr>
            </w:pPr>
            <w:r w:rsidRPr="00A829E6">
              <w:rPr>
                <w:b/>
                <w:bCs/>
                <w:sz w:val="20"/>
                <w:szCs w:val="20"/>
              </w:rPr>
              <w:t>Словесные качества выступления</w:t>
            </w:r>
            <w:r w:rsidRPr="00A829E6">
              <w:rPr>
                <w:bCs/>
                <w:sz w:val="20"/>
                <w:szCs w:val="20"/>
              </w:rPr>
              <w:t xml:space="preserve"> (</w:t>
            </w:r>
            <w:r w:rsidRPr="00A829E6">
              <w:rPr>
                <w:sz w:val="20"/>
                <w:szCs w:val="20"/>
              </w:rPr>
              <w:t xml:space="preserve">новизна и оригинальность слов и выражений. Виды необычных слов и возможности их употребления с целью привлечения внимания аудитории: историзмы, неологизмы, варваризмы, эвфемизмы, </w:t>
            </w:r>
            <w:r w:rsidRPr="00A829E6">
              <w:rPr>
                <w:iCs/>
                <w:sz w:val="20"/>
                <w:szCs w:val="20"/>
              </w:rPr>
              <w:t>жаргонизмы</w:t>
            </w:r>
            <w:r w:rsidRPr="00A829E6">
              <w:rPr>
                <w:sz w:val="20"/>
                <w:szCs w:val="20"/>
              </w:rPr>
              <w:t xml:space="preserve"> и некоторые др. </w:t>
            </w:r>
            <w:r w:rsidRPr="00A829E6">
              <w:rPr>
                <w:iCs/>
                <w:sz w:val="20"/>
                <w:szCs w:val="20"/>
              </w:rPr>
              <w:t>Стиль</w:t>
            </w:r>
            <w:r w:rsidRPr="00A829E6">
              <w:rPr>
                <w:sz w:val="20"/>
                <w:szCs w:val="20"/>
              </w:rPr>
              <w:t xml:space="preserve"> – характер и манера речи, общее впечатление от индивидуальности ритора, воплощенной в речи. </w:t>
            </w:r>
            <w:r w:rsidRPr="00A829E6">
              <w:rPr>
                <w:iCs/>
                <w:sz w:val="20"/>
                <w:szCs w:val="20"/>
              </w:rPr>
              <w:t xml:space="preserve">Стиль речи </w:t>
            </w:r>
            <w:r w:rsidRPr="00A829E6">
              <w:rPr>
                <w:sz w:val="20"/>
                <w:szCs w:val="20"/>
              </w:rPr>
              <w:t xml:space="preserve">в узком смысле: лексика, синтаксис, произношение. </w:t>
            </w:r>
            <w:r w:rsidRPr="00A829E6">
              <w:rPr>
                <w:iCs/>
                <w:sz w:val="20"/>
                <w:szCs w:val="20"/>
              </w:rPr>
              <w:t>Требования</w:t>
            </w:r>
            <w:r w:rsidRPr="00A829E6">
              <w:rPr>
                <w:sz w:val="20"/>
                <w:szCs w:val="20"/>
              </w:rPr>
              <w:t xml:space="preserve"> к стилю речи: ясность, чистота, точность, краткость, емкость, благопристойность, приличие, уместность. Параметры произношения и требования к нему: </w:t>
            </w:r>
            <w:proofErr w:type="spellStart"/>
            <w:r w:rsidRPr="00A829E6">
              <w:rPr>
                <w:sz w:val="20"/>
                <w:szCs w:val="20"/>
              </w:rPr>
              <w:t>паузация</w:t>
            </w:r>
            <w:proofErr w:type="spellEnd"/>
            <w:r w:rsidRPr="00A829E6">
              <w:rPr>
                <w:sz w:val="20"/>
                <w:szCs w:val="20"/>
              </w:rPr>
              <w:t>, артикуляция, интонация, логические ударения, ритм и темп речи)</w:t>
            </w:r>
          </w:p>
        </w:tc>
      </w:tr>
    </w:tbl>
    <w:p w:rsidR="00453DE3" w:rsidRPr="00A829E6" w:rsidRDefault="00453DE3" w:rsidP="00A829E6">
      <w:pPr>
        <w:spacing w:before="0" w:beforeAutospacing="0" w:after="0" w:afterAutospacing="0"/>
        <w:ind w:firstLine="680"/>
        <w:rPr>
          <w:b/>
          <w:sz w:val="20"/>
          <w:szCs w:val="20"/>
        </w:rPr>
      </w:pPr>
    </w:p>
    <w:p w:rsidR="00453DE3" w:rsidRPr="00A829E6" w:rsidRDefault="00453DE3" w:rsidP="00A829E6">
      <w:pPr>
        <w:suppressAutoHyphens/>
        <w:spacing w:before="0" w:beforeAutospacing="0" w:after="0" w:afterAutospacing="0"/>
        <w:ind w:firstLine="720"/>
        <w:jc w:val="both"/>
        <w:rPr>
          <w:b/>
          <w:sz w:val="20"/>
          <w:szCs w:val="20"/>
        </w:rPr>
      </w:pPr>
      <w:r w:rsidRPr="00A829E6">
        <w:rPr>
          <w:b/>
          <w:sz w:val="20"/>
          <w:szCs w:val="20"/>
        </w:rPr>
        <w:lastRenderedPageBreak/>
        <w:t xml:space="preserve">5.2 Занятия лекционного и семинарского типа </w:t>
      </w:r>
    </w:p>
    <w:p w:rsidR="00453DE3" w:rsidRPr="00A829E6" w:rsidRDefault="00453DE3" w:rsidP="00A829E6">
      <w:pPr>
        <w:spacing w:before="0" w:beforeAutospacing="0" w:after="0" w:afterAutospacing="0"/>
        <w:ind w:firstLine="720"/>
        <w:rPr>
          <w:b/>
          <w:sz w:val="20"/>
          <w:szCs w:val="20"/>
        </w:rPr>
      </w:pPr>
      <w:r w:rsidRPr="00A829E6">
        <w:rPr>
          <w:b/>
          <w:sz w:val="20"/>
          <w:szCs w:val="20"/>
        </w:rPr>
        <w:t>5.2.1 Темы лекций</w:t>
      </w:r>
    </w:p>
    <w:p w:rsidR="00453DE3" w:rsidRPr="00A829E6" w:rsidRDefault="00453DE3" w:rsidP="00A829E6">
      <w:pPr>
        <w:spacing w:before="0" w:beforeAutospacing="0" w:after="0" w:afterAutospacing="0"/>
        <w:ind w:firstLine="720"/>
        <w:rPr>
          <w:b/>
          <w:sz w:val="20"/>
          <w:szCs w:val="20"/>
        </w:rPr>
      </w:pPr>
      <w:r w:rsidRPr="00A829E6">
        <w:rPr>
          <w:b/>
          <w:sz w:val="20"/>
          <w:szCs w:val="20"/>
        </w:rPr>
        <w:t xml:space="preserve">Раздел 1 </w:t>
      </w:r>
      <w:r w:rsidRPr="00A829E6">
        <w:rPr>
          <w:b/>
          <w:iCs/>
          <w:sz w:val="20"/>
          <w:szCs w:val="20"/>
        </w:rPr>
        <w:t>«</w:t>
      </w:r>
      <w:r w:rsidRPr="00A829E6">
        <w:rPr>
          <w:b/>
          <w:sz w:val="20"/>
          <w:szCs w:val="20"/>
        </w:rPr>
        <w:t>Культура русской речи</w:t>
      </w:r>
      <w:r w:rsidRPr="00A829E6">
        <w:rPr>
          <w:b/>
          <w:iCs/>
          <w:sz w:val="20"/>
          <w:szCs w:val="20"/>
        </w:rPr>
        <w:t>»</w:t>
      </w:r>
    </w:p>
    <w:p w:rsidR="00453DE3" w:rsidRPr="00A829E6" w:rsidRDefault="00453DE3" w:rsidP="00A829E6">
      <w:pPr>
        <w:numPr>
          <w:ilvl w:val="0"/>
          <w:numId w:val="67"/>
        </w:numPr>
        <w:tabs>
          <w:tab w:val="clear" w:pos="1068"/>
          <w:tab w:val="left" w:pos="1080"/>
        </w:tabs>
        <w:spacing w:before="0" w:beforeAutospacing="0" w:after="0" w:afterAutospacing="0"/>
        <w:ind w:left="0" w:firstLine="720"/>
        <w:jc w:val="both"/>
        <w:rPr>
          <w:sz w:val="20"/>
          <w:szCs w:val="20"/>
        </w:rPr>
      </w:pPr>
      <w:r w:rsidRPr="00A829E6">
        <w:rPr>
          <w:sz w:val="20"/>
          <w:szCs w:val="20"/>
        </w:rPr>
        <w:t>Современный русский литературный язык и его подсистемы.</w:t>
      </w:r>
    </w:p>
    <w:p w:rsidR="00453DE3" w:rsidRPr="00A829E6" w:rsidRDefault="00453DE3" w:rsidP="00A829E6">
      <w:pPr>
        <w:spacing w:before="0" w:beforeAutospacing="0" w:after="0" w:afterAutospacing="0"/>
        <w:ind w:firstLine="720"/>
        <w:rPr>
          <w:b/>
          <w:sz w:val="20"/>
          <w:szCs w:val="20"/>
        </w:rPr>
      </w:pPr>
    </w:p>
    <w:p w:rsidR="00453DE3" w:rsidRPr="00A829E6" w:rsidRDefault="00453DE3" w:rsidP="00A829E6">
      <w:pPr>
        <w:spacing w:before="0" w:beforeAutospacing="0" w:after="0" w:afterAutospacing="0"/>
        <w:ind w:firstLine="720"/>
        <w:rPr>
          <w:b/>
          <w:sz w:val="20"/>
          <w:szCs w:val="20"/>
        </w:rPr>
      </w:pPr>
      <w:r w:rsidRPr="00A829E6">
        <w:rPr>
          <w:b/>
          <w:sz w:val="20"/>
          <w:szCs w:val="20"/>
        </w:rPr>
        <w:t xml:space="preserve">Раздел 2 </w:t>
      </w:r>
      <w:r w:rsidRPr="00A829E6">
        <w:rPr>
          <w:b/>
          <w:iCs/>
          <w:sz w:val="20"/>
          <w:szCs w:val="20"/>
        </w:rPr>
        <w:t>«</w:t>
      </w:r>
      <w:r w:rsidRPr="00A829E6">
        <w:rPr>
          <w:b/>
          <w:sz w:val="20"/>
          <w:szCs w:val="20"/>
        </w:rPr>
        <w:t>Культура деловой и научной речи</w:t>
      </w:r>
      <w:r w:rsidRPr="00A829E6">
        <w:rPr>
          <w:b/>
          <w:iCs/>
          <w:sz w:val="20"/>
          <w:szCs w:val="20"/>
        </w:rPr>
        <w:t>»</w:t>
      </w:r>
    </w:p>
    <w:p w:rsidR="00453DE3" w:rsidRPr="00A829E6" w:rsidRDefault="00453DE3" w:rsidP="00A829E6">
      <w:pPr>
        <w:numPr>
          <w:ilvl w:val="0"/>
          <w:numId w:val="68"/>
        </w:numPr>
        <w:tabs>
          <w:tab w:val="clear" w:pos="1068"/>
          <w:tab w:val="left" w:pos="1080"/>
        </w:tabs>
        <w:spacing w:before="0" w:beforeAutospacing="0" w:after="0" w:afterAutospacing="0"/>
        <w:ind w:left="0" w:firstLine="720"/>
        <w:jc w:val="both"/>
        <w:rPr>
          <w:sz w:val="20"/>
          <w:szCs w:val="20"/>
        </w:rPr>
      </w:pPr>
      <w:r w:rsidRPr="00A829E6">
        <w:rPr>
          <w:rFonts w:eastAsia="Times New Roman"/>
          <w:sz w:val="20"/>
        </w:rPr>
        <w:t>Культура речи функциональных стилей русского языка</w:t>
      </w:r>
      <w:r w:rsidRPr="00A829E6">
        <w:rPr>
          <w:sz w:val="20"/>
          <w:szCs w:val="20"/>
        </w:rPr>
        <w:t>.</w:t>
      </w:r>
    </w:p>
    <w:p w:rsidR="00453DE3" w:rsidRPr="00A829E6" w:rsidRDefault="00453DE3" w:rsidP="00A829E6">
      <w:pPr>
        <w:numPr>
          <w:ilvl w:val="0"/>
          <w:numId w:val="68"/>
        </w:numPr>
        <w:tabs>
          <w:tab w:val="left" w:pos="1068"/>
        </w:tabs>
        <w:spacing w:before="0" w:beforeAutospacing="0" w:after="0" w:afterAutospacing="0"/>
        <w:ind w:left="0" w:firstLine="720"/>
        <w:jc w:val="both"/>
        <w:rPr>
          <w:sz w:val="20"/>
          <w:szCs w:val="20"/>
        </w:rPr>
      </w:pPr>
      <w:r w:rsidRPr="00A829E6">
        <w:rPr>
          <w:sz w:val="20"/>
          <w:szCs w:val="20"/>
        </w:rPr>
        <w:t>Научный стиль речи и его нормы.</w:t>
      </w:r>
    </w:p>
    <w:p w:rsidR="00453DE3" w:rsidRPr="00A829E6" w:rsidRDefault="00453DE3" w:rsidP="00A829E6">
      <w:pPr>
        <w:spacing w:before="0" w:beforeAutospacing="0" w:after="0" w:afterAutospacing="0"/>
        <w:ind w:firstLine="720"/>
        <w:rPr>
          <w:b/>
          <w:sz w:val="20"/>
          <w:szCs w:val="20"/>
        </w:rPr>
      </w:pPr>
    </w:p>
    <w:p w:rsidR="00453DE3" w:rsidRPr="00A829E6" w:rsidRDefault="00453DE3" w:rsidP="00A829E6">
      <w:pPr>
        <w:spacing w:before="0" w:beforeAutospacing="0" w:after="0" w:afterAutospacing="0"/>
        <w:ind w:firstLine="720"/>
        <w:rPr>
          <w:b/>
          <w:sz w:val="20"/>
          <w:szCs w:val="20"/>
        </w:rPr>
      </w:pPr>
      <w:r w:rsidRPr="00A829E6">
        <w:rPr>
          <w:b/>
          <w:sz w:val="20"/>
          <w:szCs w:val="20"/>
        </w:rPr>
        <w:t xml:space="preserve">Раздел 3 </w:t>
      </w:r>
      <w:r w:rsidRPr="00A829E6">
        <w:rPr>
          <w:b/>
          <w:iCs/>
          <w:sz w:val="20"/>
          <w:szCs w:val="20"/>
        </w:rPr>
        <w:t>«</w:t>
      </w:r>
      <w:r w:rsidRPr="00A829E6">
        <w:rPr>
          <w:b/>
          <w:sz w:val="20"/>
          <w:szCs w:val="20"/>
        </w:rPr>
        <w:t>Искусство публичной речи</w:t>
      </w:r>
      <w:r w:rsidRPr="00A829E6">
        <w:rPr>
          <w:b/>
          <w:iCs/>
          <w:sz w:val="20"/>
          <w:szCs w:val="20"/>
        </w:rPr>
        <w:t>»</w:t>
      </w:r>
    </w:p>
    <w:p w:rsidR="00453DE3" w:rsidRPr="00A829E6" w:rsidRDefault="00453DE3" w:rsidP="00A829E6">
      <w:pPr>
        <w:numPr>
          <w:ilvl w:val="0"/>
          <w:numId w:val="69"/>
        </w:numPr>
        <w:tabs>
          <w:tab w:val="clear" w:pos="1068"/>
          <w:tab w:val="left" w:pos="1080"/>
        </w:tabs>
        <w:spacing w:before="0" w:beforeAutospacing="0" w:after="0" w:afterAutospacing="0"/>
        <w:ind w:left="0" w:firstLine="720"/>
        <w:jc w:val="both"/>
        <w:rPr>
          <w:sz w:val="20"/>
          <w:szCs w:val="20"/>
        </w:rPr>
      </w:pPr>
      <w:r w:rsidRPr="00A829E6">
        <w:rPr>
          <w:sz w:val="20"/>
          <w:szCs w:val="20"/>
        </w:rPr>
        <w:t>Публицистический стиль и сферы его функционирования.</w:t>
      </w:r>
    </w:p>
    <w:p w:rsidR="00453DE3" w:rsidRPr="00A829E6" w:rsidRDefault="00453DE3" w:rsidP="00A829E6">
      <w:pPr>
        <w:numPr>
          <w:ilvl w:val="0"/>
          <w:numId w:val="69"/>
        </w:numPr>
        <w:tabs>
          <w:tab w:val="left" w:pos="1068"/>
        </w:tabs>
        <w:spacing w:before="0" w:beforeAutospacing="0" w:after="0" w:afterAutospacing="0"/>
        <w:ind w:left="0" w:firstLine="720"/>
        <w:jc w:val="both"/>
        <w:rPr>
          <w:sz w:val="20"/>
          <w:szCs w:val="20"/>
        </w:rPr>
      </w:pPr>
      <w:r w:rsidRPr="00A829E6">
        <w:rPr>
          <w:sz w:val="20"/>
          <w:szCs w:val="20"/>
        </w:rPr>
        <w:t>Разговорная речь, ее жанры.</w:t>
      </w:r>
    </w:p>
    <w:p w:rsidR="00453DE3" w:rsidRPr="00A829E6" w:rsidRDefault="00453DE3" w:rsidP="00A829E6">
      <w:pPr>
        <w:suppressAutoHyphens/>
        <w:spacing w:before="0" w:beforeAutospacing="0" w:after="0" w:afterAutospacing="0"/>
        <w:ind w:firstLine="720"/>
        <w:jc w:val="both"/>
        <w:rPr>
          <w:sz w:val="20"/>
          <w:szCs w:val="20"/>
          <w:lang w:val="en-US"/>
        </w:rPr>
      </w:pPr>
    </w:p>
    <w:p w:rsidR="00453DE3" w:rsidRPr="00A829E6" w:rsidRDefault="00453DE3" w:rsidP="00A829E6">
      <w:pPr>
        <w:suppressAutoHyphens/>
        <w:spacing w:before="0" w:beforeAutospacing="0" w:after="0" w:afterAutospacing="0"/>
        <w:ind w:firstLine="720"/>
        <w:jc w:val="both"/>
        <w:rPr>
          <w:b/>
          <w:sz w:val="20"/>
          <w:szCs w:val="20"/>
        </w:rPr>
      </w:pPr>
      <w:r w:rsidRPr="00A829E6">
        <w:rPr>
          <w:b/>
          <w:sz w:val="20"/>
          <w:szCs w:val="20"/>
        </w:rPr>
        <w:t>5.2.2 Вопросы для обсуждения на семинарах и практических занятиях</w:t>
      </w:r>
    </w:p>
    <w:p w:rsidR="00453DE3" w:rsidRPr="00A829E6" w:rsidRDefault="009D7686" w:rsidP="00A829E6">
      <w:pPr>
        <w:tabs>
          <w:tab w:val="left" w:pos="1134"/>
        </w:tabs>
        <w:spacing w:before="0" w:beforeAutospacing="0" w:after="0" w:afterAutospacing="0"/>
        <w:ind w:firstLine="720"/>
        <w:jc w:val="both"/>
        <w:rPr>
          <w:b/>
          <w:sz w:val="20"/>
          <w:szCs w:val="20"/>
        </w:rPr>
      </w:pPr>
      <w:r w:rsidRPr="00A829E6">
        <w:rPr>
          <w:b/>
          <w:bCs/>
          <w:iCs/>
          <w:sz w:val="20"/>
          <w:szCs w:val="20"/>
        </w:rPr>
        <w:t>Раздел 1</w:t>
      </w:r>
      <w:r w:rsidR="00453DE3" w:rsidRPr="00A829E6">
        <w:rPr>
          <w:b/>
          <w:bCs/>
          <w:iCs/>
          <w:sz w:val="20"/>
          <w:szCs w:val="20"/>
        </w:rPr>
        <w:t xml:space="preserve"> «</w:t>
      </w:r>
      <w:r w:rsidR="00453DE3" w:rsidRPr="00A829E6">
        <w:rPr>
          <w:b/>
          <w:sz w:val="20"/>
          <w:szCs w:val="20"/>
        </w:rPr>
        <w:t>Культура русской речи»</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Типы нормативных изданий современного русского литературного языка.</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Проявление нормы на различных уровнях языка.</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 xml:space="preserve">Принципы </w:t>
      </w:r>
      <w:proofErr w:type="spellStart"/>
      <w:r w:rsidRPr="00A829E6">
        <w:rPr>
          <w:sz w:val="20"/>
        </w:rPr>
        <w:t>нормализаторской</w:t>
      </w:r>
      <w:proofErr w:type="spellEnd"/>
      <w:r w:rsidRPr="00A829E6">
        <w:rPr>
          <w:sz w:val="20"/>
        </w:rPr>
        <w:t xml:space="preserve"> деятельности на современном этапе.</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Реформа орфографии: «за и против».</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М.В.Ломоносов и его стилистическая теория.</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Литературный язык: его статус и функции.</w:t>
      </w:r>
    </w:p>
    <w:p w:rsidR="00453DE3" w:rsidRPr="00A829E6" w:rsidRDefault="00453DE3" w:rsidP="00A829E6">
      <w:pPr>
        <w:numPr>
          <w:ilvl w:val="0"/>
          <w:numId w:val="70"/>
        </w:numPr>
        <w:tabs>
          <w:tab w:val="left" w:pos="0"/>
          <w:tab w:val="left" w:pos="1080"/>
        </w:tabs>
        <w:spacing w:before="0" w:beforeAutospacing="0" w:after="0" w:afterAutospacing="0"/>
        <w:ind w:left="0" w:firstLine="720"/>
        <w:jc w:val="both"/>
        <w:rPr>
          <w:b/>
          <w:bCs/>
          <w:iCs/>
          <w:sz w:val="20"/>
          <w:szCs w:val="20"/>
        </w:rPr>
      </w:pPr>
      <w:r w:rsidRPr="00A829E6">
        <w:rPr>
          <w:sz w:val="20"/>
          <w:szCs w:val="20"/>
        </w:rPr>
        <w:t>Социальные и этические аспекты культуры речи.</w:t>
      </w:r>
    </w:p>
    <w:p w:rsidR="00453DE3" w:rsidRPr="00A829E6" w:rsidRDefault="00453DE3" w:rsidP="00A829E6">
      <w:pPr>
        <w:numPr>
          <w:ilvl w:val="0"/>
          <w:numId w:val="70"/>
        </w:numPr>
        <w:tabs>
          <w:tab w:val="left" w:pos="0"/>
          <w:tab w:val="left" w:pos="1134"/>
        </w:tabs>
        <w:spacing w:before="0" w:beforeAutospacing="0" w:after="0" w:afterAutospacing="0"/>
        <w:ind w:left="0" w:firstLine="709"/>
        <w:jc w:val="both"/>
        <w:rPr>
          <w:b/>
          <w:bCs/>
          <w:iCs/>
          <w:sz w:val="20"/>
          <w:szCs w:val="20"/>
        </w:rPr>
      </w:pPr>
      <w:r w:rsidRPr="00A829E6">
        <w:rPr>
          <w:sz w:val="20"/>
          <w:szCs w:val="20"/>
        </w:rPr>
        <w:t>Влияние разговорной речи на письменную речь.</w:t>
      </w:r>
    </w:p>
    <w:p w:rsidR="00453DE3" w:rsidRPr="00A829E6" w:rsidRDefault="00453DE3" w:rsidP="00A829E6">
      <w:pPr>
        <w:numPr>
          <w:ilvl w:val="0"/>
          <w:numId w:val="70"/>
        </w:numPr>
        <w:tabs>
          <w:tab w:val="left" w:pos="0"/>
          <w:tab w:val="left" w:pos="1134"/>
        </w:tabs>
        <w:spacing w:before="0" w:beforeAutospacing="0" w:after="0" w:afterAutospacing="0"/>
        <w:ind w:left="0" w:firstLine="709"/>
        <w:jc w:val="both"/>
        <w:rPr>
          <w:b/>
          <w:bCs/>
          <w:iCs/>
          <w:sz w:val="20"/>
          <w:szCs w:val="20"/>
        </w:rPr>
      </w:pPr>
      <w:r w:rsidRPr="00A829E6">
        <w:rPr>
          <w:sz w:val="20"/>
          <w:szCs w:val="20"/>
        </w:rPr>
        <w:t>Словари русского языка и грамматические справочники.</w:t>
      </w:r>
    </w:p>
    <w:p w:rsidR="00453DE3" w:rsidRPr="00A829E6" w:rsidRDefault="00453DE3" w:rsidP="00A829E6">
      <w:pPr>
        <w:tabs>
          <w:tab w:val="left" w:pos="1080"/>
        </w:tabs>
        <w:spacing w:before="0" w:beforeAutospacing="0" w:after="0" w:afterAutospacing="0"/>
        <w:jc w:val="both"/>
        <w:rPr>
          <w:b/>
          <w:bCs/>
          <w:iCs/>
          <w:sz w:val="20"/>
          <w:szCs w:val="20"/>
        </w:rPr>
      </w:pPr>
    </w:p>
    <w:p w:rsidR="00453DE3" w:rsidRPr="00A829E6" w:rsidRDefault="009D7686" w:rsidP="00A829E6">
      <w:pPr>
        <w:tabs>
          <w:tab w:val="left" w:pos="1080"/>
        </w:tabs>
        <w:spacing w:before="0" w:beforeAutospacing="0" w:after="0" w:afterAutospacing="0"/>
        <w:ind w:firstLine="709"/>
        <w:jc w:val="both"/>
        <w:rPr>
          <w:b/>
          <w:sz w:val="20"/>
          <w:szCs w:val="20"/>
        </w:rPr>
      </w:pPr>
      <w:r w:rsidRPr="00A829E6">
        <w:rPr>
          <w:b/>
          <w:bCs/>
          <w:iCs/>
          <w:sz w:val="20"/>
          <w:szCs w:val="20"/>
        </w:rPr>
        <w:t>Раздел 2</w:t>
      </w:r>
      <w:r w:rsidR="00453DE3" w:rsidRPr="00A829E6">
        <w:rPr>
          <w:b/>
          <w:bCs/>
          <w:iCs/>
          <w:sz w:val="20"/>
          <w:szCs w:val="20"/>
        </w:rPr>
        <w:t xml:space="preserve"> «</w:t>
      </w:r>
      <w:r w:rsidR="00453DE3" w:rsidRPr="00A829E6">
        <w:rPr>
          <w:b/>
          <w:sz w:val="20"/>
          <w:szCs w:val="20"/>
        </w:rPr>
        <w:t>Культура деловой и научной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Лексические особенности научной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 xml:space="preserve">Термины и </w:t>
      </w:r>
      <w:proofErr w:type="spellStart"/>
      <w:r w:rsidRPr="00A829E6">
        <w:rPr>
          <w:bCs/>
          <w:iCs/>
          <w:sz w:val="20"/>
          <w:szCs w:val="20"/>
        </w:rPr>
        <w:t>терминосистемы</w:t>
      </w:r>
      <w:proofErr w:type="spellEnd"/>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Синтаксические особенности научной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Жанры научной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Синтаксические особенности деловой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Жанры деловой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Устное деловое общение и его особенности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Деловая документация</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Деловой этикет</w:t>
      </w:r>
    </w:p>
    <w:p w:rsidR="00453DE3" w:rsidRPr="00A829E6" w:rsidRDefault="00453DE3" w:rsidP="00A829E6">
      <w:pPr>
        <w:spacing w:before="0" w:beforeAutospacing="0" w:after="0" w:afterAutospacing="0"/>
        <w:ind w:firstLine="709"/>
        <w:rPr>
          <w:b/>
          <w:sz w:val="20"/>
          <w:szCs w:val="20"/>
        </w:rPr>
      </w:pPr>
    </w:p>
    <w:p w:rsidR="00453DE3" w:rsidRPr="00A829E6" w:rsidRDefault="009D7686" w:rsidP="00A829E6">
      <w:pPr>
        <w:tabs>
          <w:tab w:val="left" w:pos="1080"/>
        </w:tabs>
        <w:spacing w:before="0" w:beforeAutospacing="0" w:after="0" w:afterAutospacing="0"/>
        <w:ind w:firstLine="709"/>
        <w:jc w:val="both"/>
        <w:rPr>
          <w:b/>
          <w:sz w:val="20"/>
          <w:szCs w:val="20"/>
        </w:rPr>
      </w:pPr>
      <w:r w:rsidRPr="00A829E6">
        <w:rPr>
          <w:b/>
          <w:bCs/>
          <w:iCs/>
          <w:sz w:val="20"/>
          <w:szCs w:val="20"/>
        </w:rPr>
        <w:t xml:space="preserve">Раздел 3 </w:t>
      </w:r>
      <w:r w:rsidR="00453DE3" w:rsidRPr="00A829E6">
        <w:rPr>
          <w:b/>
          <w:bCs/>
          <w:iCs/>
          <w:sz w:val="20"/>
          <w:szCs w:val="20"/>
        </w:rPr>
        <w:t>«</w:t>
      </w:r>
      <w:r w:rsidR="00453DE3" w:rsidRPr="00A829E6">
        <w:rPr>
          <w:b/>
          <w:sz w:val="20"/>
          <w:szCs w:val="20"/>
        </w:rPr>
        <w:t>Искусство публичной речи»</w:t>
      </w:r>
    </w:p>
    <w:p w:rsidR="00453DE3" w:rsidRPr="00A829E6" w:rsidRDefault="00453DE3" w:rsidP="00A829E6">
      <w:pPr>
        <w:pStyle w:val="affe"/>
        <w:numPr>
          <w:ilvl w:val="0"/>
          <w:numId w:val="72"/>
        </w:numPr>
        <w:tabs>
          <w:tab w:val="left" w:pos="1080"/>
          <w:tab w:val="left" w:pos="1134"/>
        </w:tabs>
        <w:spacing w:before="0" w:beforeAutospacing="0" w:after="0" w:afterAutospacing="0"/>
        <w:ind w:left="0" w:firstLine="709"/>
        <w:jc w:val="both"/>
        <w:rPr>
          <w:sz w:val="20"/>
        </w:rPr>
      </w:pPr>
      <w:r w:rsidRPr="00A829E6">
        <w:rPr>
          <w:sz w:val="20"/>
        </w:rPr>
        <w:t>Риторика и культура речи.</w:t>
      </w:r>
    </w:p>
    <w:p w:rsidR="00453DE3" w:rsidRPr="00A829E6" w:rsidRDefault="00453DE3" w:rsidP="00A829E6">
      <w:pPr>
        <w:pStyle w:val="affe"/>
        <w:numPr>
          <w:ilvl w:val="0"/>
          <w:numId w:val="72"/>
        </w:numPr>
        <w:tabs>
          <w:tab w:val="left" w:pos="1080"/>
          <w:tab w:val="left" w:pos="1134"/>
        </w:tabs>
        <w:spacing w:before="0" w:beforeAutospacing="0" w:after="0" w:afterAutospacing="0"/>
        <w:ind w:left="0" w:firstLine="709"/>
        <w:jc w:val="both"/>
        <w:rPr>
          <w:sz w:val="20"/>
        </w:rPr>
      </w:pPr>
      <w:r w:rsidRPr="00A829E6">
        <w:rPr>
          <w:sz w:val="20"/>
        </w:rPr>
        <w:t>Национально-культурная специфика речевого общения в русском языковом континууме.</w:t>
      </w:r>
    </w:p>
    <w:p w:rsidR="00453DE3" w:rsidRPr="00A829E6" w:rsidRDefault="00453DE3" w:rsidP="00A829E6">
      <w:pPr>
        <w:pStyle w:val="ListParagraph1"/>
        <w:numPr>
          <w:ilvl w:val="0"/>
          <w:numId w:val="72"/>
        </w:numPr>
        <w:tabs>
          <w:tab w:val="left" w:pos="1080"/>
          <w:tab w:val="left" w:pos="1134"/>
        </w:tabs>
        <w:spacing w:after="0" w:line="240" w:lineRule="auto"/>
        <w:ind w:left="0" w:firstLine="709"/>
        <w:jc w:val="both"/>
        <w:rPr>
          <w:rFonts w:ascii="Times New Roman" w:hAnsi="Times New Roman" w:cs="Times New Roman"/>
        </w:rPr>
      </w:pPr>
      <w:r w:rsidRPr="00A829E6">
        <w:rPr>
          <w:rFonts w:ascii="Times New Roman" w:hAnsi="Times New Roman" w:cs="Times New Roman"/>
        </w:rPr>
        <w:t>Культура русской разговорной речи.</w:t>
      </w:r>
    </w:p>
    <w:p w:rsidR="00453DE3" w:rsidRPr="00A829E6" w:rsidRDefault="00453DE3" w:rsidP="00A829E6">
      <w:pPr>
        <w:pStyle w:val="ListParagraph1"/>
        <w:numPr>
          <w:ilvl w:val="0"/>
          <w:numId w:val="72"/>
        </w:numPr>
        <w:tabs>
          <w:tab w:val="left" w:pos="1080"/>
          <w:tab w:val="left" w:pos="1134"/>
        </w:tabs>
        <w:spacing w:after="0" w:line="240" w:lineRule="auto"/>
        <w:ind w:left="0" w:firstLine="709"/>
        <w:jc w:val="both"/>
        <w:rPr>
          <w:rFonts w:ascii="Times New Roman" w:hAnsi="Times New Roman" w:cs="Times New Roman"/>
        </w:rPr>
      </w:pPr>
      <w:r w:rsidRPr="00A829E6">
        <w:rPr>
          <w:rFonts w:ascii="Times New Roman" w:hAnsi="Times New Roman" w:cs="Times New Roman"/>
        </w:rPr>
        <w:t>Ораторское искусство.</w:t>
      </w:r>
    </w:p>
    <w:p w:rsidR="00453DE3" w:rsidRPr="00A829E6" w:rsidRDefault="00453DE3" w:rsidP="00A829E6">
      <w:pPr>
        <w:pStyle w:val="ListParagraph1"/>
        <w:numPr>
          <w:ilvl w:val="0"/>
          <w:numId w:val="72"/>
        </w:numPr>
        <w:tabs>
          <w:tab w:val="left" w:pos="1080"/>
          <w:tab w:val="left" w:pos="1134"/>
        </w:tabs>
        <w:spacing w:after="0" w:line="240" w:lineRule="auto"/>
        <w:ind w:left="0" w:firstLine="709"/>
        <w:jc w:val="both"/>
        <w:rPr>
          <w:rFonts w:ascii="Times New Roman" w:hAnsi="Times New Roman" w:cs="Times New Roman"/>
        </w:rPr>
      </w:pPr>
      <w:r w:rsidRPr="00A829E6">
        <w:rPr>
          <w:rFonts w:ascii="Times New Roman" w:hAnsi="Times New Roman" w:cs="Times New Roman"/>
        </w:rPr>
        <w:t>Судебное красноречие.</w:t>
      </w:r>
    </w:p>
    <w:p w:rsidR="00453DE3" w:rsidRPr="00A829E6" w:rsidRDefault="00453DE3" w:rsidP="00A829E6">
      <w:pPr>
        <w:pStyle w:val="ListParagraph1"/>
        <w:numPr>
          <w:ilvl w:val="0"/>
          <w:numId w:val="72"/>
        </w:numPr>
        <w:tabs>
          <w:tab w:val="left" w:pos="1080"/>
          <w:tab w:val="left" w:pos="1134"/>
        </w:tabs>
        <w:spacing w:after="0" w:line="240" w:lineRule="auto"/>
        <w:ind w:left="0" w:firstLine="709"/>
        <w:jc w:val="both"/>
        <w:rPr>
          <w:rFonts w:ascii="Times New Roman" w:hAnsi="Times New Roman" w:cs="Times New Roman"/>
        </w:rPr>
      </w:pPr>
      <w:r w:rsidRPr="00A829E6">
        <w:rPr>
          <w:rFonts w:ascii="Times New Roman" w:hAnsi="Times New Roman" w:cs="Times New Roman"/>
        </w:rPr>
        <w:t>Разрешение конфликтов в дискуссии.</w:t>
      </w:r>
    </w:p>
    <w:p w:rsidR="00453DE3" w:rsidRPr="00A829E6" w:rsidRDefault="00453DE3" w:rsidP="00A829E6">
      <w:pPr>
        <w:pStyle w:val="ListParagraph1"/>
        <w:numPr>
          <w:ilvl w:val="0"/>
          <w:numId w:val="72"/>
        </w:numPr>
        <w:tabs>
          <w:tab w:val="left" w:pos="1080"/>
          <w:tab w:val="left" w:pos="1134"/>
        </w:tabs>
        <w:spacing w:after="0" w:line="240" w:lineRule="auto"/>
        <w:ind w:left="0" w:firstLine="709"/>
        <w:jc w:val="both"/>
        <w:rPr>
          <w:rFonts w:ascii="Times New Roman" w:hAnsi="Times New Roman" w:cs="Times New Roman"/>
        </w:rPr>
      </w:pPr>
      <w:r w:rsidRPr="00A829E6">
        <w:rPr>
          <w:rFonts w:ascii="Times New Roman" w:hAnsi="Times New Roman" w:cs="Times New Roman"/>
        </w:rPr>
        <w:t>Средства массовой информации: коммуникация и речевое воздействие.</w:t>
      </w:r>
    </w:p>
    <w:p w:rsidR="00453DE3" w:rsidRPr="00A829E6" w:rsidRDefault="00453DE3" w:rsidP="00A829E6">
      <w:pPr>
        <w:spacing w:before="0" w:beforeAutospacing="0" w:after="0" w:afterAutospacing="0"/>
        <w:rPr>
          <w:b/>
          <w:sz w:val="20"/>
          <w:szCs w:val="20"/>
        </w:rPr>
      </w:pPr>
    </w:p>
    <w:p w:rsidR="00453DE3" w:rsidRPr="00A829E6" w:rsidRDefault="00453DE3" w:rsidP="00A829E6">
      <w:pPr>
        <w:spacing w:before="0" w:beforeAutospacing="0" w:after="0" w:afterAutospacing="0"/>
        <w:ind w:firstLine="680"/>
        <w:rPr>
          <w:b/>
          <w:sz w:val="20"/>
          <w:szCs w:val="20"/>
        </w:rPr>
      </w:pPr>
      <w:r w:rsidRPr="00A829E6">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CB7047">
        <w:rPr>
          <w:b/>
          <w:sz w:val="20"/>
          <w:szCs w:val="20"/>
        </w:rPr>
        <w:t xml:space="preserve"> очной и</w:t>
      </w:r>
      <w:r w:rsidRPr="00A829E6">
        <w:rPr>
          <w:b/>
          <w:sz w:val="20"/>
          <w:szCs w:val="20"/>
        </w:rPr>
        <w:t xml:space="preserve"> очно-заочной форме</w:t>
      </w:r>
    </w:p>
    <w:p w:rsidR="00453DE3" w:rsidRPr="00A829E6" w:rsidRDefault="00453DE3" w:rsidP="00A829E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53DE3" w:rsidRPr="00A829E6" w:rsidTr="009D7686">
        <w:trPr>
          <w:trHeight w:val="190"/>
          <w:tblHeader/>
        </w:trPr>
        <w:tc>
          <w:tcPr>
            <w:tcW w:w="0" w:type="auto"/>
            <w:vMerge w:val="restart"/>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Виды контактной</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работы </w:t>
            </w:r>
          </w:p>
        </w:tc>
        <w:tc>
          <w:tcPr>
            <w:tcW w:w="5870" w:type="dxa"/>
            <w:gridSpan w:val="2"/>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Образовательные технологии </w:t>
            </w:r>
          </w:p>
        </w:tc>
        <w:tc>
          <w:tcPr>
            <w:tcW w:w="2091" w:type="dxa"/>
            <w:vMerge w:val="restart"/>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Контактная работа </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 (всего </w:t>
            </w:r>
            <w:proofErr w:type="spellStart"/>
            <w:r w:rsidRPr="00A829E6">
              <w:rPr>
                <w:rFonts w:eastAsia="Times New Roman"/>
                <w:b/>
                <w:sz w:val="20"/>
                <w:szCs w:val="20"/>
              </w:rPr>
              <w:t>ак.ч</w:t>
            </w:r>
            <w:proofErr w:type="spellEnd"/>
            <w:r w:rsidRPr="00A829E6">
              <w:rPr>
                <w:rFonts w:eastAsia="Times New Roman"/>
                <w:b/>
                <w:sz w:val="20"/>
                <w:szCs w:val="20"/>
              </w:rPr>
              <w:t>.)</w:t>
            </w:r>
          </w:p>
        </w:tc>
      </w:tr>
      <w:tr w:rsidR="00453DE3" w:rsidRPr="00A829E6" w:rsidTr="009D7686">
        <w:trPr>
          <w:trHeight w:val="577"/>
          <w:tblHeader/>
        </w:trPr>
        <w:tc>
          <w:tcPr>
            <w:tcW w:w="0" w:type="auto"/>
            <w:vMerge/>
          </w:tcPr>
          <w:p w:rsidR="00453DE3" w:rsidRPr="00A829E6" w:rsidRDefault="00453DE3" w:rsidP="00A829E6">
            <w:pPr>
              <w:spacing w:before="0" w:beforeAutospacing="0" w:after="0" w:afterAutospacing="0"/>
              <w:jc w:val="center"/>
              <w:rPr>
                <w:rFonts w:eastAsia="Times New Roman"/>
                <w:sz w:val="20"/>
                <w:szCs w:val="20"/>
              </w:rPr>
            </w:pPr>
          </w:p>
        </w:tc>
        <w:tc>
          <w:tcPr>
            <w:tcW w:w="3177" w:type="dxa"/>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w:t>
            </w:r>
            <w:proofErr w:type="spellStart"/>
            <w:r w:rsidRPr="00A829E6">
              <w:rPr>
                <w:rFonts w:eastAsia="Times New Roman"/>
                <w:b/>
                <w:sz w:val="20"/>
                <w:szCs w:val="20"/>
              </w:rPr>
              <w:t>ак.ч</w:t>
            </w:r>
            <w:proofErr w:type="spellEnd"/>
            <w:r w:rsidRPr="00A829E6">
              <w:rPr>
                <w:rFonts w:eastAsia="Times New Roman"/>
                <w:b/>
                <w:sz w:val="20"/>
                <w:szCs w:val="20"/>
              </w:rPr>
              <w:t>)</w:t>
            </w:r>
          </w:p>
        </w:tc>
        <w:tc>
          <w:tcPr>
            <w:tcW w:w="2693" w:type="dxa"/>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A829E6">
              <w:rPr>
                <w:rFonts w:eastAsia="Times New Roman"/>
                <w:b/>
                <w:sz w:val="20"/>
                <w:szCs w:val="20"/>
              </w:rPr>
              <w:t>ак.ч</w:t>
            </w:r>
            <w:proofErr w:type="spellEnd"/>
            <w:r w:rsidRPr="00A829E6">
              <w:rPr>
                <w:rFonts w:eastAsia="Times New Roman"/>
                <w:b/>
                <w:sz w:val="20"/>
                <w:szCs w:val="20"/>
              </w:rPr>
              <w:t>)</w:t>
            </w:r>
          </w:p>
        </w:tc>
        <w:tc>
          <w:tcPr>
            <w:tcW w:w="2091" w:type="dxa"/>
            <w:vMerge/>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rPr>
          <w:trHeight w:val="171"/>
          <w:tblHeader/>
        </w:trPr>
        <w:tc>
          <w:tcPr>
            <w:tcW w:w="0" w:type="auto"/>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1</w:t>
            </w:r>
          </w:p>
        </w:tc>
        <w:tc>
          <w:tcPr>
            <w:tcW w:w="3177"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2</w:t>
            </w:r>
          </w:p>
        </w:tc>
        <w:tc>
          <w:tcPr>
            <w:tcW w:w="2693"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3</w:t>
            </w:r>
          </w:p>
        </w:tc>
        <w:tc>
          <w:tcPr>
            <w:tcW w:w="2091"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w:t>
            </w: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Лекционного типа (лекции)</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w:t>
            </w:r>
          </w:p>
        </w:tc>
        <w:tc>
          <w:tcPr>
            <w:tcW w:w="2693" w:type="dxa"/>
            <w:vAlign w:val="center"/>
          </w:tcPr>
          <w:p w:rsidR="00453DE3" w:rsidRPr="00A829E6" w:rsidRDefault="00453DE3" w:rsidP="00A829E6">
            <w:pPr>
              <w:spacing w:before="0" w:beforeAutospacing="0" w:after="0" w:afterAutospacing="0"/>
              <w:jc w:val="center"/>
              <w:rPr>
                <w:rFonts w:eastAsia="Times New Roman"/>
                <w:i/>
                <w:sz w:val="20"/>
                <w:szCs w:val="20"/>
              </w:rPr>
            </w:pPr>
            <w:r w:rsidRPr="00A829E6">
              <w:rPr>
                <w:rFonts w:eastAsia="Times New Roman"/>
                <w:i/>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4</w:t>
            </w:r>
          </w:p>
          <w:p w:rsidR="00453DE3" w:rsidRPr="00A829E6" w:rsidRDefault="00453DE3" w:rsidP="00A829E6">
            <w:pPr>
              <w:spacing w:before="0" w:beforeAutospacing="0" w:after="0" w:afterAutospacing="0"/>
              <w:jc w:val="center"/>
              <w:rPr>
                <w:rFonts w:eastAsia="Times New Roman"/>
                <w:b/>
                <w:sz w:val="20"/>
                <w:szCs w:val="20"/>
              </w:rPr>
            </w:pPr>
          </w:p>
        </w:tc>
      </w:tr>
      <w:tr w:rsidR="00453DE3" w:rsidRPr="00A829E6" w:rsidTr="009D7686">
        <w:trPr>
          <w:trHeight w:val="337"/>
        </w:trPr>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 дискуссия)</w:t>
            </w:r>
          </w:p>
          <w:p w:rsidR="00453DE3" w:rsidRPr="00A829E6" w:rsidRDefault="00453DE3" w:rsidP="00A829E6">
            <w:pPr>
              <w:spacing w:before="0" w:beforeAutospacing="0" w:after="0" w:afterAutospacing="0"/>
              <w:rPr>
                <w:rFonts w:eastAsia="Times New Roman"/>
                <w:b/>
                <w:sz w:val="20"/>
                <w:szCs w:val="20"/>
              </w:rPr>
            </w:pP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lastRenderedPageBreak/>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lastRenderedPageBreak/>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(практические занятия)</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8</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8</w:t>
            </w: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(курсовое проектирование (работа))</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(лабораторные работы)</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Промежуточная аттестация (экзамен)</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2,2</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2,2</w:t>
            </w:r>
          </w:p>
        </w:tc>
      </w:tr>
      <w:tr w:rsidR="00453DE3" w:rsidRPr="00A829E6" w:rsidTr="009D7686">
        <w:trPr>
          <w:trHeight w:val="160"/>
        </w:trPr>
        <w:tc>
          <w:tcPr>
            <w:tcW w:w="0" w:type="auto"/>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 xml:space="preserve">Итого </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6,2</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8</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14,2</w:t>
            </w:r>
          </w:p>
        </w:tc>
      </w:tr>
    </w:tbl>
    <w:p w:rsidR="00453DE3" w:rsidRDefault="00453DE3" w:rsidP="00A829E6">
      <w:pPr>
        <w:spacing w:before="0" w:beforeAutospacing="0" w:after="0" w:afterAutospacing="0"/>
        <w:ind w:firstLine="680"/>
        <w:rPr>
          <w:i/>
          <w:sz w:val="20"/>
          <w:szCs w:val="20"/>
        </w:rPr>
      </w:pPr>
      <w:r w:rsidRPr="00A829E6">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CB7047">
        <w:rPr>
          <w:i/>
          <w:sz w:val="20"/>
          <w:szCs w:val="20"/>
        </w:rPr>
        <w:t xml:space="preserve"> очной и</w:t>
      </w:r>
      <w:r w:rsidRPr="00A829E6">
        <w:rPr>
          <w:i/>
          <w:sz w:val="20"/>
          <w:szCs w:val="20"/>
        </w:rPr>
        <w:t xml:space="preserve"> очно-заочной форме 44%</w:t>
      </w:r>
    </w:p>
    <w:p w:rsidR="00CB7047" w:rsidRPr="00A829E6" w:rsidRDefault="00CB7047" w:rsidP="00A829E6">
      <w:pPr>
        <w:spacing w:before="0" w:beforeAutospacing="0" w:after="0" w:afterAutospacing="0"/>
        <w:ind w:firstLine="680"/>
        <w:rPr>
          <w:i/>
          <w:sz w:val="20"/>
          <w:szCs w:val="20"/>
        </w:rPr>
      </w:pPr>
    </w:p>
    <w:p w:rsidR="00453DE3" w:rsidRPr="00A829E6" w:rsidRDefault="00453DE3" w:rsidP="00A829E6">
      <w:pPr>
        <w:spacing w:before="0" w:beforeAutospacing="0" w:after="0" w:afterAutospacing="0"/>
        <w:ind w:firstLine="680"/>
        <w:rPr>
          <w:b/>
          <w:sz w:val="20"/>
          <w:szCs w:val="20"/>
        </w:rPr>
      </w:pPr>
      <w:r w:rsidRPr="00A829E6">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53DE3" w:rsidRPr="00A829E6" w:rsidRDefault="00453DE3" w:rsidP="00A829E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53DE3" w:rsidRPr="00A829E6" w:rsidTr="009D7686">
        <w:trPr>
          <w:trHeight w:val="190"/>
          <w:tblHeader/>
        </w:trPr>
        <w:tc>
          <w:tcPr>
            <w:tcW w:w="0" w:type="auto"/>
            <w:vMerge w:val="restart"/>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Виды контактной</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работы </w:t>
            </w:r>
          </w:p>
        </w:tc>
        <w:tc>
          <w:tcPr>
            <w:tcW w:w="5870" w:type="dxa"/>
            <w:gridSpan w:val="2"/>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Образовательные технологии </w:t>
            </w:r>
          </w:p>
        </w:tc>
        <w:tc>
          <w:tcPr>
            <w:tcW w:w="2091" w:type="dxa"/>
            <w:vMerge w:val="restart"/>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Контактная работа </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 (всего </w:t>
            </w:r>
            <w:proofErr w:type="spellStart"/>
            <w:r w:rsidRPr="00A829E6">
              <w:rPr>
                <w:rFonts w:eastAsia="Times New Roman"/>
                <w:b/>
                <w:sz w:val="20"/>
                <w:szCs w:val="20"/>
              </w:rPr>
              <w:t>ак.ч</w:t>
            </w:r>
            <w:proofErr w:type="spellEnd"/>
            <w:r w:rsidRPr="00A829E6">
              <w:rPr>
                <w:rFonts w:eastAsia="Times New Roman"/>
                <w:b/>
                <w:sz w:val="20"/>
                <w:szCs w:val="20"/>
              </w:rPr>
              <w:t>.)</w:t>
            </w:r>
          </w:p>
        </w:tc>
      </w:tr>
      <w:tr w:rsidR="00453DE3" w:rsidRPr="00A829E6" w:rsidTr="009D7686">
        <w:trPr>
          <w:trHeight w:val="577"/>
          <w:tblHeader/>
        </w:trPr>
        <w:tc>
          <w:tcPr>
            <w:tcW w:w="0" w:type="auto"/>
            <w:vMerge/>
          </w:tcPr>
          <w:p w:rsidR="00453DE3" w:rsidRPr="00A829E6" w:rsidRDefault="00453DE3" w:rsidP="00A829E6">
            <w:pPr>
              <w:spacing w:before="0" w:beforeAutospacing="0" w:after="0" w:afterAutospacing="0"/>
              <w:jc w:val="center"/>
              <w:rPr>
                <w:rFonts w:eastAsia="Times New Roman"/>
                <w:sz w:val="20"/>
                <w:szCs w:val="20"/>
              </w:rPr>
            </w:pPr>
          </w:p>
        </w:tc>
        <w:tc>
          <w:tcPr>
            <w:tcW w:w="3177" w:type="dxa"/>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w:t>
            </w:r>
            <w:proofErr w:type="spellStart"/>
            <w:r w:rsidRPr="00A829E6">
              <w:rPr>
                <w:rFonts w:eastAsia="Times New Roman"/>
                <w:b/>
                <w:sz w:val="20"/>
                <w:szCs w:val="20"/>
              </w:rPr>
              <w:t>ак.ч</w:t>
            </w:r>
            <w:proofErr w:type="spellEnd"/>
            <w:r w:rsidRPr="00A829E6">
              <w:rPr>
                <w:rFonts w:eastAsia="Times New Roman"/>
                <w:b/>
                <w:sz w:val="20"/>
                <w:szCs w:val="20"/>
              </w:rPr>
              <w:t>)</w:t>
            </w:r>
          </w:p>
        </w:tc>
        <w:tc>
          <w:tcPr>
            <w:tcW w:w="2693" w:type="dxa"/>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A829E6">
              <w:rPr>
                <w:rFonts w:eastAsia="Times New Roman"/>
                <w:b/>
                <w:sz w:val="20"/>
                <w:szCs w:val="20"/>
              </w:rPr>
              <w:t>ак.ч</w:t>
            </w:r>
            <w:proofErr w:type="spellEnd"/>
            <w:r w:rsidRPr="00A829E6">
              <w:rPr>
                <w:rFonts w:eastAsia="Times New Roman"/>
                <w:b/>
                <w:sz w:val="20"/>
                <w:szCs w:val="20"/>
              </w:rPr>
              <w:t>)</w:t>
            </w:r>
          </w:p>
        </w:tc>
        <w:tc>
          <w:tcPr>
            <w:tcW w:w="2091" w:type="dxa"/>
            <w:vMerge/>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rPr>
          <w:trHeight w:val="171"/>
          <w:tblHeader/>
        </w:trPr>
        <w:tc>
          <w:tcPr>
            <w:tcW w:w="0" w:type="auto"/>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1</w:t>
            </w:r>
          </w:p>
        </w:tc>
        <w:tc>
          <w:tcPr>
            <w:tcW w:w="3177"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2</w:t>
            </w:r>
          </w:p>
        </w:tc>
        <w:tc>
          <w:tcPr>
            <w:tcW w:w="2693"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3</w:t>
            </w:r>
          </w:p>
        </w:tc>
        <w:tc>
          <w:tcPr>
            <w:tcW w:w="2091"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w:t>
            </w: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Лекционного типа (лекции)</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2</w:t>
            </w:r>
          </w:p>
        </w:tc>
        <w:tc>
          <w:tcPr>
            <w:tcW w:w="2693" w:type="dxa"/>
            <w:vAlign w:val="center"/>
          </w:tcPr>
          <w:p w:rsidR="00453DE3" w:rsidRPr="00A829E6" w:rsidRDefault="00453DE3" w:rsidP="00A829E6">
            <w:pPr>
              <w:spacing w:before="0" w:beforeAutospacing="0" w:after="0" w:afterAutospacing="0"/>
              <w:jc w:val="center"/>
              <w:rPr>
                <w:rFonts w:eastAsia="Times New Roman"/>
                <w:i/>
                <w:sz w:val="20"/>
                <w:szCs w:val="20"/>
              </w:rPr>
            </w:pPr>
            <w:r w:rsidRPr="00A829E6">
              <w:rPr>
                <w:rFonts w:eastAsia="Times New Roman"/>
                <w:i/>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2</w:t>
            </w:r>
          </w:p>
          <w:p w:rsidR="00453DE3" w:rsidRPr="00A829E6" w:rsidRDefault="00453DE3" w:rsidP="00A829E6">
            <w:pPr>
              <w:spacing w:before="0" w:beforeAutospacing="0" w:after="0" w:afterAutospacing="0"/>
              <w:jc w:val="center"/>
              <w:rPr>
                <w:rFonts w:eastAsia="Times New Roman"/>
                <w:b/>
                <w:sz w:val="20"/>
                <w:szCs w:val="20"/>
              </w:rPr>
            </w:pPr>
          </w:p>
        </w:tc>
      </w:tr>
      <w:tr w:rsidR="00453DE3" w:rsidRPr="00A829E6" w:rsidTr="009D7686">
        <w:trPr>
          <w:trHeight w:val="337"/>
        </w:trPr>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 дискуссия)</w:t>
            </w:r>
          </w:p>
          <w:p w:rsidR="00453DE3" w:rsidRPr="00A829E6" w:rsidRDefault="00453DE3" w:rsidP="00A829E6">
            <w:pPr>
              <w:spacing w:before="0" w:beforeAutospacing="0" w:after="0" w:afterAutospacing="0"/>
              <w:rPr>
                <w:rFonts w:eastAsia="Times New Roman"/>
                <w:b/>
                <w:sz w:val="20"/>
                <w:szCs w:val="20"/>
              </w:rPr>
            </w:pP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(практические занятия)</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4</w:t>
            </w: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(курсовое проектирование (работа))</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(лабораторные работы)</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lastRenderedPageBreak/>
              <w:t>Промежуточная аттестация (экзамен)</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2,2</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2,2</w:t>
            </w:r>
          </w:p>
        </w:tc>
      </w:tr>
      <w:tr w:rsidR="00453DE3" w:rsidRPr="00A829E6" w:rsidTr="009D7686">
        <w:trPr>
          <w:trHeight w:val="160"/>
        </w:trPr>
        <w:tc>
          <w:tcPr>
            <w:tcW w:w="0" w:type="auto"/>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 xml:space="preserve">Итого </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4,2</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8,2</w:t>
            </w:r>
          </w:p>
        </w:tc>
      </w:tr>
    </w:tbl>
    <w:p w:rsidR="00453DE3" w:rsidRPr="00A829E6" w:rsidRDefault="00453DE3" w:rsidP="00A829E6">
      <w:pPr>
        <w:spacing w:before="0" w:beforeAutospacing="0" w:after="0" w:afterAutospacing="0"/>
        <w:ind w:firstLine="680"/>
        <w:rPr>
          <w:i/>
          <w:sz w:val="20"/>
          <w:szCs w:val="20"/>
        </w:rPr>
      </w:pPr>
      <w:r w:rsidRPr="00A829E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9D7686" w:rsidRPr="00A829E6" w:rsidRDefault="009D7686" w:rsidP="00A829E6">
      <w:pPr>
        <w:tabs>
          <w:tab w:val="center" w:pos="4677"/>
          <w:tab w:val="right" w:pos="9355"/>
        </w:tabs>
        <w:suppressAutoHyphens/>
        <w:spacing w:before="0" w:beforeAutospacing="0" w:after="0" w:afterAutospacing="0"/>
        <w:ind w:firstLine="709"/>
        <w:jc w:val="both"/>
        <w:rPr>
          <w:b/>
          <w:sz w:val="20"/>
          <w:szCs w:val="20"/>
        </w:rPr>
      </w:pPr>
    </w:p>
    <w:p w:rsidR="00453DE3" w:rsidRPr="00A829E6" w:rsidRDefault="00453DE3" w:rsidP="00A829E6">
      <w:pPr>
        <w:tabs>
          <w:tab w:val="center" w:pos="4677"/>
          <w:tab w:val="right" w:pos="9355"/>
        </w:tabs>
        <w:suppressAutoHyphens/>
        <w:spacing w:before="0" w:beforeAutospacing="0" w:after="0" w:afterAutospacing="0"/>
        <w:ind w:firstLine="709"/>
        <w:jc w:val="both"/>
        <w:rPr>
          <w:b/>
          <w:sz w:val="20"/>
          <w:szCs w:val="20"/>
        </w:rPr>
      </w:pPr>
      <w:r w:rsidRPr="00A829E6">
        <w:rPr>
          <w:b/>
          <w:sz w:val="20"/>
          <w:szCs w:val="20"/>
        </w:rPr>
        <w:t xml:space="preserve">6. Методические указания по освоению дисциплины </w:t>
      </w:r>
    </w:p>
    <w:p w:rsidR="00453DE3" w:rsidRPr="00A829E6" w:rsidRDefault="009D7686" w:rsidP="00A829E6">
      <w:pPr>
        <w:tabs>
          <w:tab w:val="center" w:pos="4677"/>
          <w:tab w:val="right" w:pos="9355"/>
        </w:tabs>
        <w:suppressAutoHyphens/>
        <w:spacing w:before="0" w:beforeAutospacing="0" w:after="0" w:afterAutospacing="0"/>
        <w:ind w:firstLine="709"/>
        <w:jc w:val="both"/>
        <w:rPr>
          <w:b/>
          <w:sz w:val="20"/>
          <w:szCs w:val="20"/>
        </w:rPr>
      </w:pPr>
      <w:r w:rsidRPr="00A829E6">
        <w:rPr>
          <w:b/>
          <w:sz w:val="20"/>
          <w:szCs w:val="20"/>
        </w:rPr>
        <w:t xml:space="preserve">6.1 </w:t>
      </w:r>
      <w:r w:rsidR="00453DE3" w:rsidRPr="00A829E6">
        <w:rPr>
          <w:b/>
          <w:sz w:val="20"/>
          <w:szCs w:val="20"/>
        </w:rPr>
        <w:t>Учебно-методическое обеспечение дисциплины</w:t>
      </w:r>
    </w:p>
    <w:p w:rsidR="00453DE3" w:rsidRPr="00A829E6" w:rsidRDefault="00453DE3" w:rsidP="00A829E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A829E6">
        <w:rPr>
          <w:i/>
          <w:sz w:val="20"/>
          <w:szCs w:val="20"/>
        </w:rPr>
        <w:t>Методические указания для преподавателя</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A829E6">
        <w:rPr>
          <w:sz w:val="20"/>
          <w:szCs w:val="20"/>
        </w:rPr>
        <w:t>тренинговыми</w:t>
      </w:r>
      <w:proofErr w:type="spellEnd"/>
      <w:r w:rsidRPr="00A829E6">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53DE3" w:rsidRPr="00A829E6" w:rsidRDefault="00453DE3" w:rsidP="00A829E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53DE3" w:rsidRPr="00A829E6" w:rsidRDefault="00453DE3" w:rsidP="00A829E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A829E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53DE3" w:rsidRPr="00A829E6" w:rsidRDefault="00453DE3" w:rsidP="00A829E6">
      <w:pPr>
        <w:tabs>
          <w:tab w:val="left" w:pos="900"/>
          <w:tab w:val="left" w:pos="1080"/>
        </w:tabs>
        <w:suppressAutoHyphens/>
        <w:spacing w:before="0" w:beforeAutospacing="0" w:after="0" w:afterAutospacing="0"/>
        <w:ind w:firstLine="709"/>
        <w:jc w:val="both"/>
        <w:rPr>
          <w:sz w:val="20"/>
          <w:szCs w:val="20"/>
        </w:rPr>
      </w:pPr>
      <w:r w:rsidRPr="00A829E6">
        <w:rPr>
          <w:sz w:val="20"/>
          <w:szCs w:val="20"/>
        </w:rPr>
        <w:t>Методические материалы доступны на сайте «Личная студия» в разделе «Методические указания и пособия».</w:t>
      </w:r>
    </w:p>
    <w:p w:rsidR="00453DE3" w:rsidRPr="00A829E6" w:rsidRDefault="009D7686"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 xml:space="preserve">Методические указания </w:t>
      </w:r>
      <w:r w:rsidR="00453DE3" w:rsidRPr="00A829E6">
        <w:rPr>
          <w:sz w:val="20"/>
          <w:szCs w:val="20"/>
        </w:rPr>
        <w:t>«Введение в технологию обучения».</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Методические указания по проведению учебного занятия «</w:t>
      </w:r>
      <w:proofErr w:type="spellStart"/>
      <w:r w:rsidRPr="00A829E6">
        <w:rPr>
          <w:sz w:val="20"/>
          <w:szCs w:val="20"/>
        </w:rPr>
        <w:t>Вебинар</w:t>
      </w:r>
      <w:proofErr w:type="spellEnd"/>
      <w:r w:rsidRPr="00A829E6">
        <w:rPr>
          <w:sz w:val="20"/>
          <w:szCs w:val="20"/>
        </w:rPr>
        <w:t>».</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Методические указания по проведению занятия «Семинар - обсуждение устного эссе».</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 xml:space="preserve">Методические указания по проведению занятия «Семинар – </w:t>
      </w:r>
      <w:proofErr w:type="spellStart"/>
      <w:r w:rsidRPr="00A829E6">
        <w:rPr>
          <w:sz w:val="20"/>
          <w:szCs w:val="20"/>
        </w:rPr>
        <w:t>асессмент</w:t>
      </w:r>
      <w:proofErr w:type="spellEnd"/>
      <w:r w:rsidRPr="00A829E6">
        <w:rPr>
          <w:sz w:val="20"/>
          <w:szCs w:val="20"/>
        </w:rPr>
        <w:t xml:space="preserve"> реферата».</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 xml:space="preserve">Методические указания по проведению «Семинар – </w:t>
      </w:r>
      <w:proofErr w:type="spellStart"/>
      <w:r w:rsidRPr="00A829E6">
        <w:rPr>
          <w:sz w:val="20"/>
          <w:szCs w:val="20"/>
        </w:rPr>
        <w:t>асессмент</w:t>
      </w:r>
      <w:proofErr w:type="spellEnd"/>
      <w:r w:rsidRPr="00A829E6">
        <w:rPr>
          <w:sz w:val="20"/>
          <w:szCs w:val="20"/>
        </w:rPr>
        <w:t xml:space="preserve"> дневника по физкультуре и спорту».</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Методические указания по проведению занятия «Семинар – обсуждение реферата».</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A829E6">
        <w:rPr>
          <w:sz w:val="20"/>
          <w:szCs w:val="20"/>
        </w:rPr>
        <w:t>глоссарный</w:t>
      </w:r>
      <w:proofErr w:type="spellEnd"/>
      <w:r w:rsidRPr="00A829E6">
        <w:rPr>
          <w:sz w:val="20"/>
          <w:szCs w:val="20"/>
        </w:rPr>
        <w:t xml:space="preserve"> тренинг».</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 xml:space="preserve">Методические указания по проведению занятия «Практическое занятие - </w:t>
      </w:r>
      <w:proofErr w:type="spellStart"/>
      <w:r w:rsidRPr="00A829E6">
        <w:rPr>
          <w:sz w:val="20"/>
          <w:szCs w:val="20"/>
        </w:rPr>
        <w:t>позетовое</w:t>
      </w:r>
      <w:proofErr w:type="spellEnd"/>
      <w:r w:rsidRPr="00A829E6">
        <w:rPr>
          <w:sz w:val="20"/>
          <w:szCs w:val="20"/>
        </w:rPr>
        <w:t xml:space="preserve"> тестирование».</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Положение о реа</w:t>
      </w:r>
      <w:r w:rsidR="009D7686" w:rsidRPr="00A829E6">
        <w:rPr>
          <w:sz w:val="20"/>
          <w:szCs w:val="20"/>
        </w:rPr>
        <w:t xml:space="preserve">лизации электронного обучения, </w:t>
      </w:r>
      <w:r w:rsidRPr="00A829E6">
        <w:rPr>
          <w:sz w:val="20"/>
          <w:szCs w:val="20"/>
        </w:rPr>
        <w:t>дистанционных образовательных технологий.</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Методические указания по проведению занятия «Практическое занятие - алгоритмический тренинг».</w:t>
      </w:r>
    </w:p>
    <w:p w:rsidR="00453DE3" w:rsidRPr="00A829E6" w:rsidRDefault="00453DE3" w:rsidP="00A829E6">
      <w:pPr>
        <w:tabs>
          <w:tab w:val="left" w:pos="900"/>
          <w:tab w:val="left" w:pos="1080"/>
        </w:tabs>
        <w:spacing w:before="0" w:beforeAutospacing="0" w:after="0" w:afterAutospacing="0"/>
        <w:ind w:firstLine="709"/>
        <w:jc w:val="both"/>
        <w:rPr>
          <w:sz w:val="20"/>
          <w:szCs w:val="20"/>
        </w:rPr>
      </w:pPr>
      <w:r w:rsidRPr="00A829E6">
        <w:rPr>
          <w:sz w:val="20"/>
          <w:szCs w:val="20"/>
        </w:rPr>
        <w:t xml:space="preserve">Указанные методические материалы для обучающихся доступны в Личной студии обучающегося, в разделе ресурсы. </w:t>
      </w:r>
    </w:p>
    <w:p w:rsidR="00453DE3" w:rsidRPr="00A829E6" w:rsidRDefault="00453DE3" w:rsidP="00A829E6">
      <w:pPr>
        <w:spacing w:before="0" w:beforeAutospacing="0" w:after="0" w:afterAutospacing="0"/>
        <w:ind w:firstLine="709"/>
        <w:rPr>
          <w:b/>
          <w:sz w:val="20"/>
          <w:szCs w:val="20"/>
        </w:rPr>
      </w:pPr>
    </w:p>
    <w:p w:rsidR="00453DE3" w:rsidRPr="00A829E6" w:rsidRDefault="00453DE3" w:rsidP="00DA025D">
      <w:pPr>
        <w:spacing w:before="0" w:beforeAutospacing="0" w:after="0" w:afterAutospacing="0"/>
        <w:ind w:firstLine="709"/>
        <w:jc w:val="both"/>
        <w:rPr>
          <w:b/>
          <w:sz w:val="20"/>
          <w:szCs w:val="20"/>
        </w:rPr>
      </w:pPr>
      <w:r w:rsidRPr="00A829E6">
        <w:rPr>
          <w:b/>
          <w:sz w:val="20"/>
          <w:szCs w:val="20"/>
        </w:rPr>
        <w:t>6.3 Особенности реализации дисциплины в отношении лиц из числа инвалидов и лиц с ограниченными возможностями здоровья</w:t>
      </w:r>
    </w:p>
    <w:p w:rsidR="005E0396" w:rsidRPr="005E0396" w:rsidRDefault="005E0396" w:rsidP="00DA025D">
      <w:pPr>
        <w:spacing w:before="0" w:beforeAutospacing="0" w:after="0" w:afterAutospacing="0"/>
        <w:ind w:firstLine="709"/>
        <w:jc w:val="both"/>
        <w:rPr>
          <w:sz w:val="20"/>
          <w:szCs w:val="20"/>
        </w:rPr>
      </w:pPr>
      <w:r w:rsidRPr="005E0396">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E0396" w:rsidRPr="005E0396" w:rsidRDefault="005E0396" w:rsidP="00DA025D">
      <w:pPr>
        <w:spacing w:before="0" w:beforeAutospacing="0" w:after="0" w:afterAutospacing="0"/>
        <w:ind w:firstLine="709"/>
        <w:jc w:val="both"/>
        <w:rPr>
          <w:sz w:val="20"/>
          <w:szCs w:val="20"/>
        </w:rPr>
      </w:pPr>
      <w:r w:rsidRPr="005E0396">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E0396">
        <w:rPr>
          <w:sz w:val="20"/>
          <w:szCs w:val="20"/>
        </w:rPr>
        <w:t>тифлоинформационных</w:t>
      </w:r>
      <w:proofErr w:type="spellEnd"/>
      <w:r w:rsidRPr="005E0396">
        <w:rPr>
          <w:sz w:val="20"/>
          <w:szCs w:val="20"/>
        </w:rPr>
        <w:t xml:space="preserve"> устройств.</w:t>
      </w:r>
    </w:p>
    <w:p w:rsidR="005E0396" w:rsidRPr="005E0396" w:rsidRDefault="005E0396" w:rsidP="00DA025D">
      <w:pPr>
        <w:spacing w:before="0" w:beforeAutospacing="0" w:after="0" w:afterAutospacing="0"/>
        <w:ind w:firstLine="709"/>
        <w:jc w:val="both"/>
        <w:rPr>
          <w:sz w:val="20"/>
          <w:szCs w:val="20"/>
        </w:rPr>
      </w:pPr>
      <w:r w:rsidRPr="005E0396">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E0396" w:rsidRPr="005E0396" w:rsidRDefault="005E0396" w:rsidP="00DA025D">
      <w:pPr>
        <w:spacing w:before="0" w:beforeAutospacing="0" w:after="0" w:afterAutospacing="0"/>
        <w:ind w:firstLine="709"/>
        <w:jc w:val="both"/>
        <w:rPr>
          <w:sz w:val="20"/>
          <w:szCs w:val="20"/>
        </w:rPr>
      </w:pPr>
      <w:r w:rsidRPr="005E0396">
        <w:rPr>
          <w:sz w:val="20"/>
          <w:szCs w:val="20"/>
        </w:rPr>
        <w:lastRenderedPageBreak/>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E0396" w:rsidRPr="005E0396" w:rsidRDefault="005E0396" w:rsidP="00DA025D">
      <w:pPr>
        <w:spacing w:before="0" w:beforeAutospacing="0" w:after="0" w:afterAutospacing="0"/>
        <w:ind w:firstLine="709"/>
        <w:jc w:val="both"/>
        <w:rPr>
          <w:sz w:val="20"/>
          <w:szCs w:val="20"/>
        </w:rPr>
      </w:pPr>
      <w:r w:rsidRPr="005E0396">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E0396" w:rsidRPr="005E0396" w:rsidRDefault="005E0396" w:rsidP="00DA025D">
      <w:pPr>
        <w:spacing w:before="0" w:beforeAutospacing="0" w:after="0" w:afterAutospacing="0"/>
        <w:ind w:firstLine="709"/>
        <w:jc w:val="both"/>
        <w:rPr>
          <w:sz w:val="20"/>
          <w:szCs w:val="20"/>
        </w:rPr>
      </w:pPr>
      <w:r w:rsidRPr="005E0396">
        <w:rPr>
          <w:sz w:val="20"/>
          <w:szCs w:val="20"/>
        </w:rPr>
        <w:t>При проведении промежуточной аттестации по дисциплине обеспечивается соблюдение следующих общих требований:</w:t>
      </w:r>
    </w:p>
    <w:p w:rsidR="005E0396" w:rsidRPr="005E0396" w:rsidRDefault="005E0396" w:rsidP="00DA025D">
      <w:pPr>
        <w:spacing w:before="0" w:beforeAutospacing="0" w:after="0" w:afterAutospacing="0"/>
        <w:ind w:firstLine="709"/>
        <w:jc w:val="both"/>
        <w:rPr>
          <w:sz w:val="20"/>
          <w:szCs w:val="20"/>
        </w:rPr>
      </w:pPr>
      <w:r w:rsidRPr="005E0396">
        <w:rPr>
          <w:sz w:val="20"/>
          <w:szCs w:val="20"/>
        </w:rPr>
        <w:t>-</w:t>
      </w:r>
      <w:r w:rsidRPr="005E0396">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E0396" w:rsidRPr="005E0396" w:rsidRDefault="005E0396" w:rsidP="00DA025D">
      <w:pPr>
        <w:spacing w:before="0" w:beforeAutospacing="0" w:after="0" w:afterAutospacing="0"/>
        <w:ind w:firstLine="709"/>
        <w:jc w:val="both"/>
        <w:rPr>
          <w:sz w:val="20"/>
          <w:szCs w:val="20"/>
        </w:rPr>
      </w:pPr>
      <w:r w:rsidRPr="005E0396">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продолжительность сдачи экзамена, проводимого в письменной форме, - не более чем на 90 минут;</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продолжительность подготовки обучающегося к ответу на экзамене, проводимом в устной форме, - не более чем на 20 минут.</w:t>
      </w:r>
    </w:p>
    <w:p w:rsidR="005E0396" w:rsidRPr="005E0396" w:rsidRDefault="005E0396" w:rsidP="00DA025D">
      <w:pPr>
        <w:spacing w:before="0" w:beforeAutospacing="0" w:after="0" w:afterAutospacing="0"/>
        <w:ind w:firstLine="709"/>
        <w:jc w:val="both"/>
        <w:rPr>
          <w:sz w:val="20"/>
          <w:szCs w:val="20"/>
        </w:rPr>
      </w:pPr>
      <w:r w:rsidRPr="005E0396">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E0396" w:rsidRPr="005E0396" w:rsidRDefault="005E0396" w:rsidP="00DA025D">
      <w:pPr>
        <w:spacing w:before="0" w:beforeAutospacing="0" w:after="0" w:afterAutospacing="0"/>
        <w:ind w:firstLine="709"/>
        <w:jc w:val="both"/>
        <w:rPr>
          <w:sz w:val="20"/>
          <w:szCs w:val="20"/>
        </w:rPr>
      </w:pPr>
      <w:r w:rsidRPr="005E0396">
        <w:rPr>
          <w:sz w:val="20"/>
          <w:szCs w:val="20"/>
        </w:rPr>
        <w:t>а) для слепых:</w:t>
      </w:r>
    </w:p>
    <w:p w:rsidR="005E0396" w:rsidRPr="005E0396" w:rsidRDefault="005E0396" w:rsidP="00DA025D">
      <w:pPr>
        <w:spacing w:before="0" w:beforeAutospacing="0" w:after="0" w:afterAutospacing="0"/>
        <w:ind w:firstLine="709"/>
        <w:jc w:val="both"/>
        <w:rPr>
          <w:sz w:val="20"/>
          <w:szCs w:val="20"/>
        </w:rPr>
      </w:pPr>
      <w:r w:rsidRPr="005E0396">
        <w:rPr>
          <w:sz w:val="20"/>
          <w:szCs w:val="20"/>
        </w:rPr>
        <w:t>-</w:t>
      </w:r>
      <w:r w:rsidRPr="005E0396">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E0396" w:rsidRPr="005E0396" w:rsidRDefault="005E0396" w:rsidP="00DA025D">
      <w:pPr>
        <w:spacing w:before="0" w:beforeAutospacing="0" w:after="0" w:afterAutospacing="0"/>
        <w:ind w:firstLine="709"/>
        <w:jc w:val="both"/>
        <w:rPr>
          <w:sz w:val="20"/>
          <w:szCs w:val="20"/>
        </w:rPr>
      </w:pPr>
      <w:r w:rsidRPr="005E0396">
        <w:rPr>
          <w:sz w:val="20"/>
          <w:szCs w:val="20"/>
        </w:rPr>
        <w:t xml:space="preserve">- письменные задания выполняются обучающимися с использованием клавиатуры с азбукой Брайля, либо </w:t>
      </w:r>
      <w:proofErr w:type="spellStart"/>
      <w:r w:rsidRPr="005E0396">
        <w:rPr>
          <w:sz w:val="20"/>
          <w:szCs w:val="20"/>
        </w:rPr>
        <w:t>надиктовываются</w:t>
      </w:r>
      <w:proofErr w:type="spellEnd"/>
      <w:r w:rsidRPr="005E0396">
        <w:rPr>
          <w:sz w:val="20"/>
          <w:szCs w:val="20"/>
        </w:rPr>
        <w:t xml:space="preserve"> ассистенту;</w:t>
      </w:r>
    </w:p>
    <w:p w:rsidR="005E0396" w:rsidRPr="005E0396" w:rsidRDefault="005E0396" w:rsidP="00DA025D">
      <w:pPr>
        <w:spacing w:before="0" w:beforeAutospacing="0" w:after="0" w:afterAutospacing="0"/>
        <w:ind w:firstLine="709"/>
        <w:jc w:val="both"/>
        <w:rPr>
          <w:sz w:val="20"/>
          <w:szCs w:val="20"/>
        </w:rPr>
      </w:pPr>
      <w:r w:rsidRPr="005E0396">
        <w:rPr>
          <w:sz w:val="20"/>
          <w:szCs w:val="20"/>
        </w:rPr>
        <w:t>б) для слабовидящих:</w:t>
      </w:r>
    </w:p>
    <w:p w:rsidR="005E0396" w:rsidRPr="005E0396" w:rsidRDefault="005E0396" w:rsidP="00DA025D">
      <w:pPr>
        <w:spacing w:before="0" w:beforeAutospacing="0" w:after="0" w:afterAutospacing="0"/>
        <w:ind w:firstLine="709"/>
        <w:jc w:val="both"/>
        <w:rPr>
          <w:sz w:val="20"/>
          <w:szCs w:val="20"/>
        </w:rPr>
      </w:pPr>
      <w:r w:rsidRPr="005E0396">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E0396">
        <w:rPr>
          <w:sz w:val="20"/>
          <w:szCs w:val="20"/>
        </w:rPr>
        <w:t>Jaws</w:t>
      </w:r>
      <w:proofErr w:type="spellEnd"/>
      <w:r w:rsidRPr="005E0396">
        <w:rPr>
          <w:sz w:val="20"/>
          <w:szCs w:val="20"/>
        </w:rPr>
        <w:t>;</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обеспечивается индивидуальное равномерное освещение не менее 300 люкс;</w:t>
      </w:r>
    </w:p>
    <w:p w:rsidR="005E0396" w:rsidRPr="005E0396" w:rsidRDefault="005E0396" w:rsidP="00DA025D">
      <w:pPr>
        <w:spacing w:before="0" w:beforeAutospacing="0" w:after="0" w:afterAutospacing="0"/>
        <w:ind w:firstLine="709"/>
        <w:jc w:val="both"/>
        <w:rPr>
          <w:sz w:val="20"/>
          <w:szCs w:val="20"/>
        </w:rPr>
      </w:pPr>
      <w:r w:rsidRPr="005E0396">
        <w:rPr>
          <w:sz w:val="20"/>
          <w:szCs w:val="20"/>
        </w:rPr>
        <w:t xml:space="preserve">- при необходимости обучающимся предоставляется увеличивающее </w:t>
      </w:r>
      <w:proofErr w:type="spellStart"/>
      <w:r w:rsidRPr="005E0396">
        <w:rPr>
          <w:sz w:val="20"/>
          <w:szCs w:val="20"/>
        </w:rPr>
        <w:t>устройство,допускается</w:t>
      </w:r>
      <w:proofErr w:type="spellEnd"/>
      <w:r w:rsidRPr="005E0396">
        <w:rPr>
          <w:sz w:val="20"/>
          <w:szCs w:val="20"/>
        </w:rPr>
        <w:t xml:space="preserve"> использование увеличивающих устройств, имеющихся у обучающихся;</w:t>
      </w:r>
    </w:p>
    <w:p w:rsidR="005E0396" w:rsidRPr="005E0396" w:rsidRDefault="005E0396" w:rsidP="00DA025D">
      <w:pPr>
        <w:spacing w:before="0" w:beforeAutospacing="0" w:after="0" w:afterAutospacing="0"/>
        <w:ind w:firstLine="709"/>
        <w:jc w:val="both"/>
        <w:rPr>
          <w:sz w:val="20"/>
          <w:szCs w:val="20"/>
        </w:rPr>
      </w:pPr>
      <w:r w:rsidRPr="005E0396">
        <w:rPr>
          <w:sz w:val="20"/>
          <w:szCs w:val="20"/>
        </w:rPr>
        <w:t>в) для глухих и слабослышащих, с тяжелыми нарушениями речи:</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имеется в наличии информационная система "Исток" для слабослышащих коллективного пользования;</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по их желанию испытания проводятся в электронной или письменной форме;</w:t>
      </w:r>
    </w:p>
    <w:p w:rsidR="005E0396" w:rsidRPr="005E0396" w:rsidRDefault="005E0396" w:rsidP="00DA025D">
      <w:pPr>
        <w:spacing w:before="0" w:beforeAutospacing="0" w:after="0" w:afterAutospacing="0"/>
        <w:ind w:firstLine="709"/>
        <w:jc w:val="both"/>
        <w:rPr>
          <w:sz w:val="20"/>
          <w:szCs w:val="20"/>
        </w:rPr>
      </w:pPr>
      <w:r w:rsidRPr="005E0396">
        <w:rPr>
          <w:sz w:val="20"/>
          <w:szCs w:val="20"/>
        </w:rPr>
        <w:t>г) для лиц с нарушениями опорно-двигательного аппарата:</w:t>
      </w:r>
    </w:p>
    <w:p w:rsidR="005E0396" w:rsidRPr="005E0396" w:rsidRDefault="005E0396" w:rsidP="00DA025D">
      <w:pPr>
        <w:spacing w:before="0" w:beforeAutospacing="0" w:after="0" w:afterAutospacing="0"/>
        <w:ind w:firstLine="709"/>
        <w:jc w:val="both"/>
        <w:rPr>
          <w:sz w:val="20"/>
          <w:szCs w:val="20"/>
        </w:rPr>
      </w:pPr>
      <w:r w:rsidRPr="005E0396">
        <w:rPr>
          <w:sz w:val="20"/>
          <w:szCs w:val="20"/>
        </w:rPr>
        <w:t xml:space="preserve">- тестовые и </w:t>
      </w:r>
      <w:proofErr w:type="spellStart"/>
      <w:r w:rsidRPr="005E0396">
        <w:rPr>
          <w:sz w:val="20"/>
          <w:szCs w:val="20"/>
        </w:rPr>
        <w:t>тренинговые</w:t>
      </w:r>
      <w:proofErr w:type="spellEnd"/>
      <w:r w:rsidRPr="005E0396">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по их желанию испытания проводятся в устной форме.</w:t>
      </w:r>
    </w:p>
    <w:p w:rsidR="00453DE3" w:rsidRDefault="005E0396" w:rsidP="00DA025D">
      <w:pPr>
        <w:spacing w:before="0" w:beforeAutospacing="0" w:after="0" w:afterAutospacing="0"/>
        <w:ind w:firstLine="709"/>
        <w:jc w:val="both"/>
        <w:rPr>
          <w:sz w:val="20"/>
          <w:szCs w:val="20"/>
        </w:rPr>
      </w:pPr>
      <w:r w:rsidRPr="005E0396">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E0396" w:rsidRPr="00A829E6" w:rsidRDefault="005E0396" w:rsidP="005E0396">
      <w:pPr>
        <w:spacing w:before="0" w:beforeAutospacing="0" w:after="0" w:afterAutospacing="0"/>
        <w:ind w:firstLine="709"/>
        <w:rPr>
          <w:b/>
          <w:sz w:val="20"/>
          <w:szCs w:val="20"/>
        </w:rPr>
      </w:pPr>
    </w:p>
    <w:p w:rsidR="00453DE3" w:rsidRPr="00A829E6" w:rsidRDefault="00453DE3" w:rsidP="00A829E6">
      <w:pPr>
        <w:spacing w:before="0" w:beforeAutospacing="0" w:after="0" w:afterAutospacing="0"/>
        <w:ind w:firstLine="709"/>
        <w:rPr>
          <w:b/>
          <w:sz w:val="20"/>
          <w:szCs w:val="20"/>
        </w:rPr>
      </w:pPr>
      <w:r w:rsidRPr="00A829E6">
        <w:rPr>
          <w:b/>
          <w:sz w:val="20"/>
          <w:szCs w:val="20"/>
        </w:rPr>
        <w:t xml:space="preserve">6.4 Методические рекомендации по самостоятельной работе студентов </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Реализация поставленной цели предполагает решение следующих задач:</w:t>
      </w:r>
    </w:p>
    <w:p w:rsidR="00453DE3" w:rsidRPr="00A829E6" w:rsidRDefault="00453DE3" w:rsidP="00A829E6">
      <w:pPr>
        <w:shd w:val="clear" w:color="auto" w:fill="FFFFFF"/>
        <w:tabs>
          <w:tab w:val="left" w:pos="893"/>
        </w:tabs>
        <w:spacing w:before="0" w:beforeAutospacing="0" w:after="0" w:afterAutospacing="0"/>
        <w:ind w:firstLine="709"/>
        <w:jc w:val="both"/>
        <w:rPr>
          <w:sz w:val="20"/>
          <w:szCs w:val="20"/>
        </w:rPr>
      </w:pPr>
      <w:r w:rsidRPr="00A829E6">
        <w:rPr>
          <w:sz w:val="20"/>
          <w:szCs w:val="20"/>
        </w:rPr>
        <w:t>-</w:t>
      </w:r>
      <w:r w:rsidRPr="00A829E6">
        <w:rPr>
          <w:sz w:val="20"/>
          <w:szCs w:val="20"/>
        </w:rPr>
        <w:tab/>
        <w:t>качественное освоение теоретического материала по изучаемой дисциплине, углубление</w:t>
      </w:r>
      <w:r w:rsidRPr="00A829E6">
        <w:rPr>
          <w:sz w:val="20"/>
          <w:szCs w:val="20"/>
        </w:rPr>
        <w:br/>
        <w:t xml:space="preserve">и расширение теоретических знаний с целью их применения на уровне </w:t>
      </w:r>
      <w:proofErr w:type="spellStart"/>
      <w:r w:rsidRPr="00A829E6">
        <w:rPr>
          <w:sz w:val="20"/>
          <w:szCs w:val="20"/>
        </w:rPr>
        <w:t>межпредметных</w:t>
      </w:r>
      <w:proofErr w:type="spellEnd"/>
      <w:r w:rsidRPr="00A829E6">
        <w:rPr>
          <w:sz w:val="20"/>
          <w:szCs w:val="20"/>
        </w:rPr>
        <w:t xml:space="preserve"> связей;</w:t>
      </w:r>
    </w:p>
    <w:p w:rsidR="00453DE3" w:rsidRPr="00A829E6" w:rsidRDefault="00453DE3" w:rsidP="00A829E6">
      <w:pPr>
        <w:shd w:val="clear" w:color="auto" w:fill="FFFFFF"/>
        <w:tabs>
          <w:tab w:val="left" w:pos="984"/>
        </w:tabs>
        <w:spacing w:before="0" w:beforeAutospacing="0" w:after="0" w:afterAutospacing="0"/>
        <w:ind w:firstLine="709"/>
        <w:jc w:val="both"/>
        <w:rPr>
          <w:sz w:val="20"/>
          <w:szCs w:val="20"/>
        </w:rPr>
      </w:pPr>
      <w:r w:rsidRPr="00A829E6">
        <w:rPr>
          <w:sz w:val="20"/>
          <w:szCs w:val="20"/>
        </w:rPr>
        <w:t>-</w:t>
      </w:r>
      <w:r w:rsidRPr="00A829E6">
        <w:rPr>
          <w:sz w:val="20"/>
          <w:szCs w:val="20"/>
        </w:rPr>
        <w:tab/>
        <w:t>систематизация    и    закрепление    полученных    теоретических    знаний    и    практических навыков;</w:t>
      </w:r>
    </w:p>
    <w:p w:rsidR="00453DE3" w:rsidRPr="00A829E6" w:rsidRDefault="00453DE3" w:rsidP="00A829E6">
      <w:pPr>
        <w:shd w:val="clear" w:color="auto" w:fill="FFFFFF"/>
        <w:tabs>
          <w:tab w:val="left" w:pos="907"/>
        </w:tabs>
        <w:spacing w:before="0" w:beforeAutospacing="0" w:after="0" w:afterAutospacing="0"/>
        <w:ind w:firstLine="709"/>
        <w:jc w:val="both"/>
        <w:rPr>
          <w:sz w:val="20"/>
          <w:szCs w:val="20"/>
        </w:rPr>
      </w:pPr>
      <w:r w:rsidRPr="00A829E6">
        <w:rPr>
          <w:sz w:val="20"/>
          <w:szCs w:val="20"/>
        </w:rPr>
        <w:t>-</w:t>
      </w:r>
      <w:r w:rsidRPr="00A829E6">
        <w:rPr>
          <w:sz w:val="20"/>
          <w:szCs w:val="20"/>
        </w:rPr>
        <w:tab/>
        <w:t>формирование умений по поиску и использованию нормативной, правовой, справочной</w:t>
      </w:r>
      <w:r w:rsidRPr="00A829E6">
        <w:rPr>
          <w:sz w:val="20"/>
          <w:szCs w:val="20"/>
        </w:rPr>
        <w:br/>
        <w:t>и специальной литературы, а также других источников информации;</w:t>
      </w:r>
    </w:p>
    <w:p w:rsidR="00453DE3" w:rsidRPr="00A829E6" w:rsidRDefault="00453DE3" w:rsidP="00A829E6">
      <w:pPr>
        <w:shd w:val="clear" w:color="auto" w:fill="FFFFFF"/>
        <w:tabs>
          <w:tab w:val="left" w:pos="1037"/>
        </w:tabs>
        <w:spacing w:before="0" w:beforeAutospacing="0" w:after="0" w:afterAutospacing="0"/>
        <w:ind w:firstLine="709"/>
        <w:jc w:val="both"/>
        <w:rPr>
          <w:sz w:val="20"/>
          <w:szCs w:val="20"/>
        </w:rPr>
      </w:pPr>
      <w:r w:rsidRPr="00A829E6">
        <w:rPr>
          <w:sz w:val="20"/>
          <w:szCs w:val="20"/>
        </w:rPr>
        <w:t>-</w:t>
      </w:r>
      <w:r w:rsidRPr="00A829E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53DE3" w:rsidRPr="00A829E6" w:rsidRDefault="00453DE3" w:rsidP="00A829E6">
      <w:pPr>
        <w:shd w:val="clear" w:color="auto" w:fill="FFFFFF"/>
        <w:tabs>
          <w:tab w:val="left" w:pos="1090"/>
        </w:tabs>
        <w:spacing w:before="0" w:beforeAutospacing="0" w:after="0" w:afterAutospacing="0"/>
        <w:ind w:firstLine="709"/>
        <w:jc w:val="both"/>
        <w:rPr>
          <w:sz w:val="20"/>
          <w:szCs w:val="20"/>
        </w:rPr>
      </w:pPr>
      <w:r w:rsidRPr="00A829E6">
        <w:rPr>
          <w:sz w:val="20"/>
          <w:szCs w:val="20"/>
        </w:rPr>
        <w:lastRenderedPageBreak/>
        <w:t>-</w:t>
      </w:r>
      <w:r w:rsidRPr="00A829E6">
        <w:rPr>
          <w:sz w:val="20"/>
          <w:szCs w:val="20"/>
        </w:rPr>
        <w:tab/>
        <w:t>формирование       самостоятельности       мышления,       способностей       к       саморазвитию,</w:t>
      </w:r>
      <w:r w:rsidRPr="00A829E6">
        <w:rPr>
          <w:sz w:val="20"/>
          <w:szCs w:val="20"/>
        </w:rPr>
        <w:br/>
        <w:t>самообразованию, самосовершенствованию и самореализации;</w:t>
      </w:r>
    </w:p>
    <w:p w:rsidR="00453DE3" w:rsidRPr="00A829E6" w:rsidRDefault="00453DE3" w:rsidP="00A829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A829E6">
        <w:rPr>
          <w:sz w:val="20"/>
          <w:szCs w:val="20"/>
        </w:rPr>
        <w:t>развитие научно-исследовательских навыков;</w:t>
      </w:r>
    </w:p>
    <w:p w:rsidR="00453DE3" w:rsidRPr="00A829E6" w:rsidRDefault="00453DE3" w:rsidP="00A829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A829E6">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Самостоятельная работа является неотъемлемой частью образовательного процесса.</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Самостоятельная работа должна:</w:t>
      </w:r>
    </w:p>
    <w:p w:rsidR="00453DE3" w:rsidRPr="00A829E6" w:rsidRDefault="00453DE3" w:rsidP="00A829E6">
      <w:pPr>
        <w:shd w:val="clear" w:color="auto" w:fill="FFFFFF"/>
        <w:tabs>
          <w:tab w:val="left" w:pos="907"/>
        </w:tabs>
        <w:spacing w:before="0" w:beforeAutospacing="0" w:after="0" w:afterAutospacing="0"/>
        <w:ind w:firstLine="709"/>
        <w:jc w:val="both"/>
        <w:rPr>
          <w:sz w:val="20"/>
          <w:szCs w:val="20"/>
        </w:rPr>
      </w:pPr>
      <w:r w:rsidRPr="00A829E6">
        <w:rPr>
          <w:sz w:val="20"/>
          <w:szCs w:val="20"/>
        </w:rPr>
        <w:t>-</w:t>
      </w:r>
      <w:r w:rsidRPr="00A829E6">
        <w:rPr>
          <w:sz w:val="20"/>
          <w:szCs w:val="20"/>
        </w:rPr>
        <w:tab/>
        <w:t>быть выполнена индивидуально (или являться частью коллективной работы). В случае,</w:t>
      </w:r>
      <w:r w:rsidRPr="00A829E6">
        <w:rPr>
          <w:sz w:val="20"/>
          <w:szCs w:val="20"/>
        </w:rPr>
        <w:br/>
        <w:t>когда СР подготовлена в порядке выполнения группового задания, в работе делается</w:t>
      </w:r>
      <w:r w:rsidRPr="00A829E6">
        <w:rPr>
          <w:sz w:val="20"/>
          <w:szCs w:val="20"/>
        </w:rPr>
        <w:br/>
        <w:t>соответствующая оговорка;</w:t>
      </w:r>
    </w:p>
    <w:p w:rsidR="00453DE3" w:rsidRPr="00A829E6" w:rsidRDefault="00453DE3" w:rsidP="00A829E6">
      <w:pPr>
        <w:shd w:val="clear" w:color="auto" w:fill="FFFFFF"/>
        <w:tabs>
          <w:tab w:val="left" w:pos="1085"/>
        </w:tabs>
        <w:spacing w:before="0" w:beforeAutospacing="0" w:after="0" w:afterAutospacing="0"/>
        <w:ind w:firstLine="709"/>
        <w:jc w:val="both"/>
        <w:rPr>
          <w:sz w:val="20"/>
          <w:szCs w:val="20"/>
        </w:rPr>
      </w:pPr>
      <w:r w:rsidRPr="00A829E6">
        <w:rPr>
          <w:sz w:val="20"/>
          <w:szCs w:val="20"/>
        </w:rPr>
        <w:t>-</w:t>
      </w:r>
      <w:r w:rsidRPr="00A829E6">
        <w:rPr>
          <w:sz w:val="20"/>
          <w:szCs w:val="20"/>
        </w:rPr>
        <w:tab/>
        <w:t>представлять собой законченную разработку (этап разработки), в которой</w:t>
      </w:r>
      <w:r w:rsidRPr="00A829E6">
        <w:rPr>
          <w:sz w:val="20"/>
          <w:szCs w:val="20"/>
        </w:rPr>
        <w:br/>
        <w:t>анализируются актуальные проблемы по определенной теме и ее отдельных аспектов;</w:t>
      </w:r>
    </w:p>
    <w:p w:rsidR="00453DE3" w:rsidRPr="00A829E6" w:rsidRDefault="00453DE3" w:rsidP="00A829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A829E6">
        <w:rPr>
          <w:sz w:val="20"/>
          <w:szCs w:val="20"/>
        </w:rPr>
        <w:t>отражать необходимую и достаточную компетентность автора;</w:t>
      </w:r>
    </w:p>
    <w:p w:rsidR="00453DE3" w:rsidRPr="00A829E6" w:rsidRDefault="00453DE3" w:rsidP="00A829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A829E6">
        <w:rPr>
          <w:sz w:val="20"/>
          <w:szCs w:val="20"/>
        </w:rPr>
        <w:t>иметь учебную, научную и/или практическую направленность;</w:t>
      </w:r>
    </w:p>
    <w:p w:rsidR="00453DE3" w:rsidRPr="00A829E6" w:rsidRDefault="00453DE3" w:rsidP="00A829E6">
      <w:pPr>
        <w:shd w:val="clear" w:color="auto" w:fill="FFFFFF"/>
        <w:tabs>
          <w:tab w:val="left" w:pos="970"/>
        </w:tabs>
        <w:spacing w:before="0" w:beforeAutospacing="0" w:after="0" w:afterAutospacing="0"/>
        <w:ind w:firstLine="709"/>
        <w:jc w:val="both"/>
        <w:rPr>
          <w:sz w:val="20"/>
          <w:szCs w:val="20"/>
        </w:rPr>
      </w:pPr>
      <w:r w:rsidRPr="00A829E6">
        <w:rPr>
          <w:sz w:val="20"/>
          <w:szCs w:val="20"/>
        </w:rPr>
        <w:t>-</w:t>
      </w:r>
      <w:r w:rsidRPr="00A829E6">
        <w:rPr>
          <w:sz w:val="20"/>
          <w:szCs w:val="20"/>
        </w:rPr>
        <w:tab/>
        <w:t>быть оформлена структурно и в логической последовательности: титульный лист,</w:t>
      </w:r>
      <w:r w:rsidRPr="00A829E6">
        <w:rPr>
          <w:sz w:val="20"/>
          <w:szCs w:val="20"/>
        </w:rPr>
        <w:br/>
        <w:t>оглавление, основная часть, заключение, выводы, список литературы, приложения,</w:t>
      </w:r>
    </w:p>
    <w:p w:rsidR="00453DE3" w:rsidRPr="00A829E6" w:rsidRDefault="00453DE3" w:rsidP="00A829E6">
      <w:pPr>
        <w:shd w:val="clear" w:color="auto" w:fill="FFFFFF"/>
        <w:tabs>
          <w:tab w:val="left" w:pos="1109"/>
        </w:tabs>
        <w:spacing w:before="0" w:beforeAutospacing="0" w:after="0" w:afterAutospacing="0"/>
        <w:ind w:firstLine="709"/>
        <w:jc w:val="both"/>
        <w:rPr>
          <w:sz w:val="20"/>
          <w:szCs w:val="20"/>
        </w:rPr>
      </w:pPr>
      <w:r w:rsidRPr="00A829E6">
        <w:rPr>
          <w:sz w:val="20"/>
          <w:szCs w:val="20"/>
        </w:rPr>
        <w:t>-</w:t>
      </w:r>
      <w:r w:rsidRPr="00A829E6">
        <w:rPr>
          <w:sz w:val="20"/>
          <w:szCs w:val="20"/>
        </w:rPr>
        <w:tab/>
        <w:t>содержать краткие и четкие формулировки, убедительную аргументацию,</w:t>
      </w:r>
      <w:r w:rsidRPr="00A829E6">
        <w:rPr>
          <w:sz w:val="20"/>
          <w:szCs w:val="20"/>
        </w:rPr>
        <w:br/>
        <w:t>доказательность и обоснованность выводов;</w:t>
      </w:r>
    </w:p>
    <w:p w:rsidR="00453DE3" w:rsidRPr="00A829E6" w:rsidRDefault="00453DE3" w:rsidP="00A829E6">
      <w:pPr>
        <w:shd w:val="clear" w:color="auto" w:fill="FFFFFF"/>
        <w:tabs>
          <w:tab w:val="left" w:pos="984"/>
          <w:tab w:val="left" w:pos="5770"/>
        </w:tabs>
        <w:spacing w:before="0" w:beforeAutospacing="0" w:after="0" w:afterAutospacing="0"/>
        <w:ind w:firstLine="709"/>
        <w:jc w:val="both"/>
        <w:rPr>
          <w:sz w:val="20"/>
          <w:szCs w:val="20"/>
        </w:rPr>
      </w:pPr>
      <w:r w:rsidRPr="00A829E6">
        <w:rPr>
          <w:sz w:val="20"/>
          <w:szCs w:val="20"/>
        </w:rPr>
        <w:t>-</w:t>
      </w:r>
      <w:r w:rsidRPr="00A829E6">
        <w:rPr>
          <w:sz w:val="20"/>
          <w:szCs w:val="20"/>
        </w:rPr>
        <w:tab/>
        <w:t>соответствовать этическим нормам (правила цитирования и парафраз; ссылки на</w:t>
      </w:r>
      <w:r w:rsidRPr="00A829E6">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53DE3" w:rsidRPr="00A829E6" w:rsidRDefault="00453DE3" w:rsidP="00A829E6">
      <w:pPr>
        <w:spacing w:before="0" w:beforeAutospacing="0" w:after="0" w:afterAutospacing="0"/>
        <w:ind w:firstLine="680"/>
        <w:rPr>
          <w:b/>
          <w:sz w:val="20"/>
          <w:szCs w:val="20"/>
        </w:rPr>
      </w:pPr>
    </w:p>
    <w:p w:rsidR="00453DE3" w:rsidRPr="00A829E6" w:rsidRDefault="00453DE3" w:rsidP="00A829E6">
      <w:pPr>
        <w:tabs>
          <w:tab w:val="left" w:pos="1080"/>
        </w:tabs>
        <w:spacing w:before="0" w:beforeAutospacing="0" w:after="0" w:afterAutospacing="0"/>
        <w:ind w:firstLine="709"/>
        <w:jc w:val="both"/>
        <w:rPr>
          <w:b/>
          <w:sz w:val="20"/>
          <w:szCs w:val="20"/>
        </w:rPr>
      </w:pPr>
      <w:r w:rsidRPr="00A829E6">
        <w:rPr>
          <w:b/>
          <w:sz w:val="20"/>
          <w:szCs w:val="20"/>
        </w:rPr>
        <w:t xml:space="preserve">6.4.1 Формы самостоятельной работы обучающихся по разделам дисциплины </w:t>
      </w:r>
    </w:p>
    <w:p w:rsidR="00453DE3" w:rsidRPr="00A829E6" w:rsidRDefault="009D7686" w:rsidP="00A829E6">
      <w:pPr>
        <w:tabs>
          <w:tab w:val="left" w:pos="1134"/>
        </w:tabs>
        <w:spacing w:before="0" w:beforeAutospacing="0" w:after="0" w:afterAutospacing="0"/>
        <w:ind w:firstLine="709"/>
        <w:jc w:val="both"/>
        <w:rPr>
          <w:b/>
          <w:sz w:val="20"/>
          <w:szCs w:val="20"/>
        </w:rPr>
      </w:pPr>
      <w:r w:rsidRPr="00A829E6">
        <w:rPr>
          <w:b/>
          <w:bCs/>
          <w:iCs/>
          <w:sz w:val="20"/>
          <w:szCs w:val="20"/>
        </w:rPr>
        <w:t>Раздел 1</w:t>
      </w:r>
      <w:r w:rsidR="00453DE3" w:rsidRPr="00A829E6">
        <w:rPr>
          <w:b/>
          <w:bCs/>
          <w:iCs/>
          <w:sz w:val="20"/>
          <w:szCs w:val="20"/>
        </w:rPr>
        <w:t xml:space="preserve"> «</w:t>
      </w:r>
      <w:r w:rsidR="00453DE3" w:rsidRPr="00A829E6">
        <w:rPr>
          <w:b/>
          <w:sz w:val="20"/>
          <w:szCs w:val="20"/>
        </w:rPr>
        <w:t>Культура русской речи»</w:t>
      </w:r>
    </w:p>
    <w:p w:rsidR="00453DE3" w:rsidRPr="00A829E6" w:rsidRDefault="00453DE3" w:rsidP="00A829E6">
      <w:pPr>
        <w:tabs>
          <w:tab w:val="left" w:pos="1080"/>
        </w:tabs>
        <w:spacing w:before="0" w:beforeAutospacing="0" w:after="0" w:afterAutospacing="0"/>
        <w:ind w:firstLine="709"/>
        <w:jc w:val="both"/>
        <w:rPr>
          <w:b/>
          <w:sz w:val="20"/>
          <w:szCs w:val="20"/>
        </w:rPr>
      </w:pPr>
      <w:r w:rsidRPr="00A829E6">
        <w:rPr>
          <w:b/>
          <w:sz w:val="20"/>
          <w:szCs w:val="20"/>
        </w:rPr>
        <w:t>Темы рефератов</w:t>
      </w:r>
    </w:p>
    <w:p w:rsidR="00453DE3" w:rsidRPr="00A829E6" w:rsidRDefault="00453DE3" w:rsidP="00A829E6">
      <w:pPr>
        <w:pStyle w:val="afff6"/>
        <w:ind w:firstLine="709"/>
        <w:jc w:val="both"/>
        <w:rPr>
          <w:sz w:val="20"/>
        </w:rPr>
      </w:pPr>
      <w:r w:rsidRPr="00A829E6">
        <w:rPr>
          <w:sz w:val="20"/>
        </w:rPr>
        <w:t>1. Напишите семинар - обсуждение реферата-рецензию на статью: Бабушкина Е. А. Речевой портрет личности: фонетические характеристики.  // Вестник Бурятского государственного университета» серия 6 «Экономика», № 11 2012г. URL: http://cyberleninka.ru/article/n/rechevoy-portret-lichnosti-foneticheskie-harakteristiki.</w:t>
      </w:r>
    </w:p>
    <w:p w:rsidR="00453DE3"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2.Напишите семинар - обсуждение реферата-рецензию на статью: </w:t>
      </w:r>
      <w:proofErr w:type="spellStart"/>
      <w:r w:rsidRPr="00A829E6">
        <w:rPr>
          <w:sz w:val="20"/>
        </w:rPr>
        <w:t>Цыпанов</w:t>
      </w:r>
      <w:proofErr w:type="spellEnd"/>
      <w:r w:rsidRPr="00A829E6">
        <w:rPr>
          <w:sz w:val="20"/>
        </w:rPr>
        <w:t xml:space="preserve"> Евгений Александрович, Ломоносов как лингвист-реформатор // Известия Коми НЦ </w:t>
      </w:r>
      <w:proofErr w:type="spellStart"/>
      <w:r w:rsidRPr="00A829E6">
        <w:rPr>
          <w:sz w:val="20"/>
        </w:rPr>
        <w:t>УрО</w:t>
      </w:r>
      <w:proofErr w:type="spellEnd"/>
      <w:r w:rsidRPr="00A829E6">
        <w:rPr>
          <w:sz w:val="20"/>
        </w:rPr>
        <w:t xml:space="preserve"> РАН. 2011. </w:t>
      </w:r>
    </w:p>
    <w:p w:rsidR="00453DE3" w:rsidRPr="00A829E6" w:rsidRDefault="00453DE3" w:rsidP="00A829E6">
      <w:pPr>
        <w:pStyle w:val="afff6"/>
        <w:ind w:firstLine="709"/>
        <w:jc w:val="both"/>
        <w:rPr>
          <w:sz w:val="20"/>
        </w:rPr>
      </w:pPr>
      <w:r w:rsidRPr="00A829E6">
        <w:rPr>
          <w:sz w:val="20"/>
        </w:rPr>
        <w:t>№ 1 (5). URL:http://cyberleninka.ru/article/n/lomonosov-kak-lingvist-reformator.</w:t>
      </w:r>
    </w:p>
    <w:p w:rsidR="00453DE3"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lang w:val="en-US"/>
        </w:rPr>
      </w:pPr>
      <w:r w:rsidRPr="00A829E6">
        <w:rPr>
          <w:sz w:val="20"/>
        </w:rPr>
        <w:t xml:space="preserve">3. Напишите семинар - обсуждение реферата-рецензию на статью: Тиханова Ксения Дмитриевна Языковые средства создания комического эффекта в американской и российской рекламе // </w:t>
      </w:r>
      <w:proofErr w:type="spellStart"/>
      <w:r w:rsidRPr="00A829E6">
        <w:rPr>
          <w:sz w:val="20"/>
        </w:rPr>
        <w:t>Лингвокультурология</w:t>
      </w:r>
      <w:proofErr w:type="spellEnd"/>
      <w:r w:rsidRPr="00A829E6">
        <w:rPr>
          <w:sz w:val="20"/>
        </w:rPr>
        <w:t xml:space="preserve">. </w:t>
      </w:r>
      <w:r w:rsidRPr="00A829E6">
        <w:rPr>
          <w:sz w:val="20"/>
          <w:lang w:val="en-US"/>
        </w:rPr>
        <w:t>2013. № 7. URL: http://cyberleninka.ru/article/n/yazykovye-sredstva-sozdaniya-komicheskogo-effekta-v-amerikanskoy-i-rossiyskoy-reklame.</w:t>
      </w:r>
    </w:p>
    <w:p w:rsidR="00453DE3"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lang w:val="en-US"/>
        </w:rPr>
      </w:pPr>
      <w:r w:rsidRPr="00A829E6">
        <w:rPr>
          <w:sz w:val="20"/>
        </w:rPr>
        <w:t xml:space="preserve">4. Напишите семинар - обсуждение реферата-рецензию на статью: Соколова Л. В. Русские пословицы и поговорки о языке и речевом этикете // Инновационная наука. </w:t>
      </w:r>
      <w:r w:rsidRPr="00A829E6">
        <w:rPr>
          <w:sz w:val="20"/>
          <w:lang w:val="en-US"/>
        </w:rPr>
        <w:t>2015. № 6-2. URL: http://cyberleninka.ru/article/n/russkie-poslovitsy-i-pogovorki-o-yazyke-i-rechevom-etikete.</w:t>
      </w:r>
    </w:p>
    <w:p w:rsidR="00453DE3" w:rsidRPr="00A829E6" w:rsidRDefault="00453DE3" w:rsidP="00A829E6">
      <w:pPr>
        <w:spacing w:before="0" w:beforeAutospacing="0" w:after="0" w:afterAutospacing="0"/>
        <w:ind w:firstLine="709"/>
        <w:jc w:val="both"/>
        <w:rPr>
          <w:sz w:val="20"/>
          <w:szCs w:val="20"/>
        </w:rPr>
      </w:pPr>
      <w:r w:rsidRPr="00A829E6">
        <w:rPr>
          <w:sz w:val="20"/>
          <w:szCs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5. Напишите семинар - обсуждение реферата-рецензию на статью: Дубина Л. В. Тенденции развития русского языка в условиях интернет-коммуникации // Вестник ТГПУ. 2013. </w:t>
      </w:r>
    </w:p>
    <w:p w:rsidR="00453DE3" w:rsidRPr="00A829E6" w:rsidRDefault="00453DE3" w:rsidP="00A829E6">
      <w:pPr>
        <w:pStyle w:val="afff6"/>
        <w:ind w:firstLine="709"/>
        <w:jc w:val="both"/>
        <w:rPr>
          <w:sz w:val="20"/>
          <w:lang w:val="en-US"/>
        </w:rPr>
      </w:pPr>
      <w:r w:rsidRPr="00A829E6">
        <w:rPr>
          <w:sz w:val="20"/>
          <w:lang w:val="en-US"/>
        </w:rPr>
        <w:t xml:space="preserve">№ 2 (130). URL: http://cyberleninka.ru/article/n/tendentsii-razvitiya-russkogo-yazyka-v-usloviyah-internet-kommunikatsii. </w:t>
      </w:r>
    </w:p>
    <w:p w:rsidR="00453DE3" w:rsidRPr="00A829E6" w:rsidRDefault="00453DE3" w:rsidP="00A829E6">
      <w:pPr>
        <w:spacing w:before="0" w:beforeAutospacing="0" w:after="0" w:afterAutospacing="0"/>
        <w:ind w:firstLine="709"/>
        <w:jc w:val="both"/>
        <w:rPr>
          <w:sz w:val="20"/>
          <w:szCs w:val="20"/>
        </w:rPr>
      </w:pPr>
      <w:r w:rsidRPr="00A829E6">
        <w:rPr>
          <w:sz w:val="20"/>
          <w:szCs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6. Напишите семинар - обсуждение реферата-рецензию на статью: Савицкий Владимир Михайлович. Специфика лексических идиом // СНВ. 2013. № 1 (2). URL: http://cyberleninka.ru/article/n/spetsifika-leksicheskih-idiom (дата обращения: 18.01.2017).</w:t>
      </w:r>
    </w:p>
    <w:p w:rsidR="00453DE3" w:rsidRPr="00A829E6" w:rsidRDefault="00453DE3" w:rsidP="00A829E6">
      <w:pPr>
        <w:spacing w:before="0" w:beforeAutospacing="0" w:after="0" w:afterAutospacing="0"/>
        <w:ind w:firstLine="709"/>
        <w:jc w:val="both"/>
        <w:rPr>
          <w:sz w:val="20"/>
          <w:szCs w:val="20"/>
        </w:rPr>
      </w:pPr>
      <w:r w:rsidRPr="00A829E6">
        <w:rPr>
          <w:sz w:val="20"/>
          <w:szCs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lastRenderedPageBreak/>
        <w:t xml:space="preserve">7. Напишите семинар - обсуждение реферата-рецензию на статью: </w:t>
      </w:r>
      <w:proofErr w:type="spellStart"/>
      <w:r w:rsidRPr="00A829E6">
        <w:rPr>
          <w:sz w:val="20"/>
        </w:rPr>
        <w:t>Биктимирова</w:t>
      </w:r>
      <w:proofErr w:type="spellEnd"/>
      <w:r w:rsidRPr="00A829E6">
        <w:rPr>
          <w:sz w:val="20"/>
        </w:rPr>
        <w:t xml:space="preserve"> Юлия Викторовна. Некоторые особенности употребления имен прилагательных в языке памятников деловой письменности Восточного Забайкалья конца XVII-XVIII </w:t>
      </w:r>
      <w:proofErr w:type="spellStart"/>
      <w:r w:rsidRPr="00A829E6">
        <w:rPr>
          <w:sz w:val="20"/>
        </w:rPr>
        <w:t>вв</w:t>
      </w:r>
      <w:proofErr w:type="spellEnd"/>
      <w:r w:rsidRPr="00A829E6">
        <w:rPr>
          <w:sz w:val="20"/>
        </w:rPr>
        <w:t xml:space="preserve"> // Гуманитарный вектор. Серия: Педагогика, психология. 2011. № 4. </w:t>
      </w:r>
      <w:r w:rsidRPr="00A829E6">
        <w:rPr>
          <w:sz w:val="20"/>
          <w:lang w:val="en-US"/>
        </w:rPr>
        <w:t>URL</w:t>
      </w:r>
      <w:r w:rsidRPr="00A829E6">
        <w:rPr>
          <w:sz w:val="20"/>
        </w:rPr>
        <w:t xml:space="preserve">: </w:t>
      </w:r>
      <w:r w:rsidRPr="00A829E6">
        <w:rPr>
          <w:sz w:val="20"/>
          <w:lang w:val="en-US"/>
        </w:rPr>
        <w:t>http</w:t>
      </w:r>
      <w:r w:rsidRPr="00A829E6">
        <w:rPr>
          <w:sz w:val="20"/>
        </w:rPr>
        <w:t>://</w:t>
      </w:r>
      <w:proofErr w:type="spellStart"/>
      <w:r w:rsidRPr="00A829E6">
        <w:rPr>
          <w:sz w:val="20"/>
          <w:lang w:val="en-US"/>
        </w:rPr>
        <w:t>cyberleninka</w:t>
      </w:r>
      <w:proofErr w:type="spellEnd"/>
      <w:r w:rsidRPr="00A829E6">
        <w:rPr>
          <w:sz w:val="20"/>
        </w:rPr>
        <w:t>.</w:t>
      </w:r>
      <w:proofErr w:type="spellStart"/>
      <w:r w:rsidRPr="00A829E6">
        <w:rPr>
          <w:sz w:val="20"/>
          <w:lang w:val="en-US"/>
        </w:rPr>
        <w:t>ru</w:t>
      </w:r>
      <w:proofErr w:type="spellEnd"/>
      <w:r w:rsidRPr="00A829E6">
        <w:rPr>
          <w:sz w:val="20"/>
        </w:rPr>
        <w:t>/</w:t>
      </w:r>
      <w:r w:rsidRPr="00A829E6">
        <w:rPr>
          <w:sz w:val="20"/>
          <w:lang w:val="en-US"/>
        </w:rPr>
        <w:t>article</w:t>
      </w:r>
      <w:r w:rsidRPr="00A829E6">
        <w:rPr>
          <w:sz w:val="20"/>
        </w:rPr>
        <w:t>/</w:t>
      </w:r>
      <w:r w:rsidRPr="00A829E6">
        <w:rPr>
          <w:sz w:val="20"/>
          <w:lang w:val="en-US"/>
        </w:rPr>
        <w:t>n</w:t>
      </w:r>
      <w:r w:rsidRPr="00A829E6">
        <w:rPr>
          <w:sz w:val="20"/>
        </w:rPr>
        <w:t>/</w:t>
      </w:r>
      <w:proofErr w:type="spellStart"/>
      <w:r w:rsidRPr="00A829E6">
        <w:rPr>
          <w:sz w:val="20"/>
          <w:lang w:val="en-US"/>
        </w:rPr>
        <w:t>nekotorye</w:t>
      </w:r>
      <w:proofErr w:type="spellEnd"/>
      <w:r w:rsidRPr="00A829E6">
        <w:rPr>
          <w:sz w:val="20"/>
        </w:rPr>
        <w:t>-</w:t>
      </w:r>
      <w:proofErr w:type="spellStart"/>
      <w:r w:rsidRPr="00A829E6">
        <w:rPr>
          <w:sz w:val="20"/>
          <w:lang w:val="en-US"/>
        </w:rPr>
        <w:t>osobennosti</w:t>
      </w:r>
      <w:proofErr w:type="spellEnd"/>
      <w:r w:rsidRPr="00A829E6">
        <w:rPr>
          <w:sz w:val="20"/>
        </w:rPr>
        <w:t>-</w:t>
      </w:r>
      <w:proofErr w:type="spellStart"/>
      <w:r w:rsidRPr="00A829E6">
        <w:rPr>
          <w:sz w:val="20"/>
          <w:lang w:val="en-US"/>
        </w:rPr>
        <w:t>upotrebleniya</w:t>
      </w:r>
      <w:proofErr w:type="spellEnd"/>
      <w:r w:rsidRPr="00A829E6">
        <w:rPr>
          <w:sz w:val="20"/>
        </w:rPr>
        <w:t>-</w:t>
      </w:r>
      <w:proofErr w:type="spellStart"/>
      <w:r w:rsidRPr="00A829E6">
        <w:rPr>
          <w:sz w:val="20"/>
          <w:lang w:val="en-US"/>
        </w:rPr>
        <w:t>imen</w:t>
      </w:r>
      <w:proofErr w:type="spellEnd"/>
      <w:r w:rsidRPr="00A829E6">
        <w:rPr>
          <w:sz w:val="20"/>
        </w:rPr>
        <w:t>-</w:t>
      </w:r>
      <w:proofErr w:type="spellStart"/>
      <w:r w:rsidRPr="00A829E6">
        <w:rPr>
          <w:sz w:val="20"/>
          <w:lang w:val="en-US"/>
        </w:rPr>
        <w:t>prilagatelnyh</w:t>
      </w:r>
      <w:proofErr w:type="spellEnd"/>
      <w:r w:rsidRPr="00A829E6">
        <w:rPr>
          <w:sz w:val="20"/>
        </w:rPr>
        <w:t>-</w:t>
      </w:r>
      <w:r w:rsidRPr="00A829E6">
        <w:rPr>
          <w:sz w:val="20"/>
          <w:lang w:val="en-US"/>
        </w:rPr>
        <w:t>v</w:t>
      </w:r>
      <w:r w:rsidRPr="00A829E6">
        <w:rPr>
          <w:sz w:val="20"/>
        </w:rPr>
        <w:t>-</w:t>
      </w:r>
      <w:proofErr w:type="spellStart"/>
      <w:r w:rsidRPr="00A829E6">
        <w:rPr>
          <w:sz w:val="20"/>
          <w:lang w:val="en-US"/>
        </w:rPr>
        <w:t>yazyke</w:t>
      </w:r>
      <w:proofErr w:type="spellEnd"/>
      <w:r w:rsidRPr="00A829E6">
        <w:rPr>
          <w:sz w:val="20"/>
        </w:rPr>
        <w:t>-</w:t>
      </w:r>
      <w:proofErr w:type="spellStart"/>
      <w:r w:rsidRPr="00A829E6">
        <w:rPr>
          <w:sz w:val="20"/>
          <w:lang w:val="en-US"/>
        </w:rPr>
        <w:t>pamyatnikov</w:t>
      </w:r>
      <w:proofErr w:type="spellEnd"/>
      <w:r w:rsidRPr="00A829E6">
        <w:rPr>
          <w:sz w:val="20"/>
        </w:rPr>
        <w:t>-</w:t>
      </w:r>
      <w:proofErr w:type="spellStart"/>
      <w:r w:rsidRPr="00A829E6">
        <w:rPr>
          <w:sz w:val="20"/>
          <w:lang w:val="en-US"/>
        </w:rPr>
        <w:t>delovoy</w:t>
      </w:r>
      <w:proofErr w:type="spellEnd"/>
      <w:r w:rsidRPr="00A829E6">
        <w:rPr>
          <w:sz w:val="20"/>
        </w:rPr>
        <w:t>-</w:t>
      </w:r>
      <w:proofErr w:type="spellStart"/>
      <w:r w:rsidRPr="00A829E6">
        <w:rPr>
          <w:sz w:val="20"/>
          <w:lang w:val="en-US"/>
        </w:rPr>
        <w:t>pismennosti</w:t>
      </w:r>
      <w:proofErr w:type="spellEnd"/>
      <w:r w:rsidRPr="00A829E6">
        <w:rPr>
          <w:sz w:val="20"/>
        </w:rPr>
        <w:t>-</w:t>
      </w:r>
      <w:proofErr w:type="spellStart"/>
      <w:r w:rsidRPr="00A829E6">
        <w:rPr>
          <w:sz w:val="20"/>
          <w:lang w:val="en-US"/>
        </w:rPr>
        <w:t>vostochnogo</w:t>
      </w:r>
      <w:proofErr w:type="spellEnd"/>
      <w:r w:rsidRPr="00A829E6">
        <w:rPr>
          <w:sz w:val="20"/>
        </w:rPr>
        <w:t>-</w:t>
      </w:r>
      <w:proofErr w:type="spellStart"/>
      <w:r w:rsidRPr="00A829E6">
        <w:rPr>
          <w:sz w:val="20"/>
          <w:lang w:val="en-US"/>
        </w:rPr>
        <w:t>zabaykalya</w:t>
      </w:r>
      <w:proofErr w:type="spellEnd"/>
      <w:r w:rsidRPr="00A829E6">
        <w:rPr>
          <w:sz w:val="20"/>
        </w:rPr>
        <w:t>-</w:t>
      </w:r>
      <w:proofErr w:type="spellStart"/>
      <w:r w:rsidRPr="00A829E6">
        <w:rPr>
          <w:sz w:val="20"/>
          <w:lang w:val="en-US"/>
        </w:rPr>
        <w:t>kontsa</w:t>
      </w:r>
      <w:proofErr w:type="spellEnd"/>
      <w:r w:rsidRPr="00A829E6">
        <w:rPr>
          <w:sz w:val="20"/>
        </w:rPr>
        <w:t>-</w:t>
      </w:r>
      <w:r w:rsidRPr="00A829E6">
        <w:rPr>
          <w:sz w:val="20"/>
          <w:lang w:val="en-US"/>
        </w:rPr>
        <w:t>xvii</w:t>
      </w:r>
      <w:r w:rsidRPr="00A829E6">
        <w:rPr>
          <w:sz w:val="20"/>
        </w:rPr>
        <w:t>.</w:t>
      </w:r>
    </w:p>
    <w:p w:rsidR="009D7686" w:rsidRPr="00A829E6" w:rsidRDefault="00453DE3" w:rsidP="00A829E6">
      <w:pPr>
        <w:spacing w:before="0" w:beforeAutospacing="0" w:after="0" w:afterAutospacing="0"/>
        <w:ind w:firstLine="709"/>
        <w:jc w:val="both"/>
        <w:rPr>
          <w:sz w:val="20"/>
          <w:szCs w:val="20"/>
        </w:rPr>
      </w:pPr>
      <w:r w:rsidRPr="00A829E6">
        <w:rPr>
          <w:sz w:val="20"/>
          <w:szCs w:val="20"/>
        </w:rPr>
        <w:t>Сформулируйте основные утверждения автора. Выразите свое мнение по поводу утверждений автора и обоснуйте его.</w:t>
      </w:r>
    </w:p>
    <w:p w:rsidR="009D7686" w:rsidRPr="00A829E6" w:rsidRDefault="00453DE3" w:rsidP="00A829E6">
      <w:pPr>
        <w:spacing w:before="0" w:beforeAutospacing="0" w:after="0" w:afterAutospacing="0"/>
        <w:ind w:firstLine="709"/>
        <w:jc w:val="both"/>
        <w:rPr>
          <w:sz w:val="20"/>
          <w:lang w:val="en-US"/>
        </w:rPr>
      </w:pPr>
      <w:r w:rsidRPr="00A829E6">
        <w:rPr>
          <w:sz w:val="20"/>
        </w:rPr>
        <w:t xml:space="preserve">8. Напишите семинар - обсуждение реферата-рецензию на статью: Иванищева Ольга Николаевна. «Хороший двуязычный словарь»: принципы современной лексикографии и наследие В. П. Беркова // Вестник </w:t>
      </w:r>
      <w:proofErr w:type="spellStart"/>
      <w:r w:rsidRPr="00A829E6">
        <w:rPr>
          <w:sz w:val="20"/>
        </w:rPr>
        <w:t>ВятГГУ</w:t>
      </w:r>
      <w:proofErr w:type="spellEnd"/>
      <w:r w:rsidRPr="00A829E6">
        <w:rPr>
          <w:sz w:val="20"/>
        </w:rPr>
        <w:t xml:space="preserve">. </w:t>
      </w:r>
      <w:r w:rsidRPr="00A829E6">
        <w:rPr>
          <w:sz w:val="20"/>
          <w:lang w:val="en-US"/>
        </w:rPr>
        <w:t xml:space="preserve">2012. № 2. URL: http://cyberleninka.ru/article/n/horoshiy-dvuyazychnyy-slovar-printsipy-sovremennoy-leksikografii-i-nasledie-v-p-berkova. </w:t>
      </w:r>
    </w:p>
    <w:p w:rsidR="009D7686" w:rsidRPr="00A829E6" w:rsidRDefault="00453DE3" w:rsidP="00A829E6">
      <w:pPr>
        <w:spacing w:before="0" w:beforeAutospacing="0" w:after="0" w:afterAutospacing="0"/>
        <w:ind w:firstLine="709"/>
        <w:jc w:val="both"/>
        <w:rPr>
          <w:sz w:val="20"/>
          <w:szCs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161462" w:rsidRPr="00A829E6" w:rsidRDefault="00453DE3" w:rsidP="00A829E6">
      <w:pPr>
        <w:pStyle w:val="afff6"/>
        <w:ind w:firstLine="709"/>
        <w:jc w:val="both"/>
        <w:rPr>
          <w:sz w:val="20"/>
        </w:rPr>
      </w:pPr>
      <w:r w:rsidRPr="00A829E6">
        <w:rPr>
          <w:sz w:val="20"/>
        </w:rPr>
        <w:lastRenderedPageBreak/>
        <w:t xml:space="preserve">Напишите семинар - обсуждение реферата-рецензию на статью: </w:t>
      </w:r>
      <w:proofErr w:type="spellStart"/>
      <w:r w:rsidRPr="00A829E6">
        <w:rPr>
          <w:sz w:val="20"/>
        </w:rPr>
        <w:t>Пеллих</w:t>
      </w:r>
      <w:proofErr w:type="spellEnd"/>
      <w:r w:rsidRPr="00A829E6">
        <w:rPr>
          <w:sz w:val="20"/>
        </w:rPr>
        <w:t xml:space="preserve"> Иван Владимирович. Молодежный сленг как социальная разновидность речи // Вестник Адыгейского государственного университета. Серия 2: Филология и искусствоведение. 2008. № 1. URL: http://cyberleninka.ru/article/n/molodezhnyy-sleng-kak-sotsialnaya-raznovidnost-rechi. </w:t>
      </w:r>
    </w:p>
    <w:p w:rsidR="00161462"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10. Напишите семинар - обсуждение реферата-рецензию на статью: </w:t>
      </w:r>
      <w:proofErr w:type="spellStart"/>
      <w:r w:rsidRPr="00A829E6">
        <w:rPr>
          <w:sz w:val="20"/>
        </w:rPr>
        <w:t>Москалёва</w:t>
      </w:r>
      <w:proofErr w:type="spellEnd"/>
      <w:r w:rsidRPr="00A829E6">
        <w:rPr>
          <w:sz w:val="20"/>
        </w:rPr>
        <w:t xml:space="preserve"> М. В. Неологизмы и проблема их изучения в современном русском языке // Известия РГПУ им. А.И. Герцена. 2008. № 80. URL: http://cyberleninka.ru/article/n/neologizmy-i-problema-ih-izucheniya-v-sovremennom-russkom-yazyke. </w:t>
      </w:r>
    </w:p>
    <w:p w:rsidR="00161462"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w:t>
      </w:r>
      <w:r w:rsidR="00161462" w:rsidRPr="00A829E6">
        <w:rPr>
          <w:sz w:val="20"/>
        </w:rPr>
        <w:t>рждений автора и обоснуйте его.</w:t>
      </w:r>
    </w:p>
    <w:p w:rsidR="00453DE3" w:rsidRPr="00D24D74" w:rsidRDefault="00453DE3" w:rsidP="00A829E6">
      <w:pPr>
        <w:pStyle w:val="afff6"/>
        <w:ind w:firstLine="709"/>
        <w:jc w:val="both"/>
        <w:rPr>
          <w:sz w:val="20"/>
          <w:lang w:val="en-US"/>
        </w:rPr>
      </w:pPr>
      <w:r w:rsidRPr="00A829E6">
        <w:rPr>
          <w:sz w:val="20"/>
        </w:rPr>
        <w:t xml:space="preserve">11. Напишите семинар - обсуждение реферата-рецензию на статью: </w:t>
      </w:r>
      <w:proofErr w:type="spellStart"/>
      <w:r w:rsidRPr="00A829E6">
        <w:rPr>
          <w:sz w:val="20"/>
        </w:rPr>
        <w:t>Троянова</w:t>
      </w:r>
      <w:proofErr w:type="spellEnd"/>
      <w:r w:rsidRPr="00A829E6">
        <w:rPr>
          <w:sz w:val="20"/>
        </w:rPr>
        <w:t xml:space="preserve"> Ирина Михайловна. Когнитивная функция как одна из важнейших функций языка // Вестник ТГПУ. 2008. </w:t>
      </w:r>
      <w:r w:rsidRPr="00A829E6">
        <w:rPr>
          <w:sz w:val="20"/>
          <w:lang w:val="en-US"/>
        </w:rPr>
        <w:t>№ 2. URL: http://cyberleninka.ru/article/n/kognitivnaya-funktsiya-kak-odna-iz-vazhneyshih-funktsiy-yazyka.</w:t>
      </w:r>
    </w:p>
    <w:p w:rsidR="00453DE3"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12. Напишите семинар - обсуждение реферата-рецензию на статью: Кашина Наталья Валентиновна. Изучаем паронимы в средней школе // Филологический класс. 2011. № 26. </w:t>
      </w:r>
      <w:r w:rsidRPr="00A829E6">
        <w:rPr>
          <w:sz w:val="20"/>
          <w:lang w:val="en-US"/>
        </w:rPr>
        <w:t>URL</w:t>
      </w:r>
      <w:r w:rsidRPr="00A829E6">
        <w:rPr>
          <w:sz w:val="20"/>
        </w:rPr>
        <w:t xml:space="preserve">: </w:t>
      </w:r>
      <w:r w:rsidRPr="00A829E6">
        <w:rPr>
          <w:sz w:val="20"/>
          <w:lang w:val="en-US"/>
        </w:rPr>
        <w:t>http</w:t>
      </w:r>
      <w:r w:rsidRPr="00A829E6">
        <w:rPr>
          <w:sz w:val="20"/>
        </w:rPr>
        <w:t>://</w:t>
      </w:r>
      <w:proofErr w:type="spellStart"/>
      <w:r w:rsidRPr="00A829E6">
        <w:rPr>
          <w:sz w:val="20"/>
          <w:lang w:val="en-US"/>
        </w:rPr>
        <w:t>cyberleninka</w:t>
      </w:r>
      <w:proofErr w:type="spellEnd"/>
      <w:r w:rsidRPr="00A829E6">
        <w:rPr>
          <w:sz w:val="20"/>
        </w:rPr>
        <w:t>.</w:t>
      </w:r>
      <w:proofErr w:type="spellStart"/>
      <w:r w:rsidRPr="00A829E6">
        <w:rPr>
          <w:sz w:val="20"/>
          <w:lang w:val="en-US"/>
        </w:rPr>
        <w:t>ru</w:t>
      </w:r>
      <w:proofErr w:type="spellEnd"/>
      <w:r w:rsidRPr="00A829E6">
        <w:rPr>
          <w:sz w:val="20"/>
        </w:rPr>
        <w:t>/</w:t>
      </w:r>
      <w:r w:rsidRPr="00A829E6">
        <w:rPr>
          <w:sz w:val="20"/>
          <w:lang w:val="en-US"/>
        </w:rPr>
        <w:t>article</w:t>
      </w:r>
      <w:r w:rsidRPr="00A829E6">
        <w:rPr>
          <w:sz w:val="20"/>
        </w:rPr>
        <w:t>/</w:t>
      </w:r>
      <w:r w:rsidRPr="00A829E6">
        <w:rPr>
          <w:sz w:val="20"/>
          <w:lang w:val="en-US"/>
        </w:rPr>
        <w:t>n</w:t>
      </w:r>
      <w:r w:rsidRPr="00A829E6">
        <w:rPr>
          <w:sz w:val="20"/>
        </w:rPr>
        <w:t>/</w:t>
      </w:r>
      <w:proofErr w:type="spellStart"/>
      <w:r w:rsidRPr="00A829E6">
        <w:rPr>
          <w:sz w:val="20"/>
          <w:lang w:val="en-US"/>
        </w:rPr>
        <w:t>izuchaem</w:t>
      </w:r>
      <w:proofErr w:type="spellEnd"/>
      <w:r w:rsidRPr="00A829E6">
        <w:rPr>
          <w:sz w:val="20"/>
        </w:rPr>
        <w:t>-</w:t>
      </w:r>
      <w:proofErr w:type="spellStart"/>
      <w:r w:rsidRPr="00A829E6">
        <w:rPr>
          <w:sz w:val="20"/>
          <w:lang w:val="en-US"/>
        </w:rPr>
        <w:t>paronimy</w:t>
      </w:r>
      <w:proofErr w:type="spellEnd"/>
      <w:r w:rsidRPr="00A829E6">
        <w:rPr>
          <w:sz w:val="20"/>
        </w:rPr>
        <w:t>-</w:t>
      </w:r>
      <w:r w:rsidRPr="00A829E6">
        <w:rPr>
          <w:sz w:val="20"/>
          <w:lang w:val="en-US"/>
        </w:rPr>
        <w:t>v</w:t>
      </w:r>
      <w:r w:rsidRPr="00A829E6">
        <w:rPr>
          <w:sz w:val="20"/>
        </w:rPr>
        <w:t>-</w:t>
      </w:r>
      <w:proofErr w:type="spellStart"/>
      <w:r w:rsidRPr="00A829E6">
        <w:rPr>
          <w:sz w:val="20"/>
          <w:lang w:val="en-US"/>
        </w:rPr>
        <w:t>sredney</w:t>
      </w:r>
      <w:proofErr w:type="spellEnd"/>
      <w:r w:rsidRPr="00A829E6">
        <w:rPr>
          <w:sz w:val="20"/>
        </w:rPr>
        <w:t>-</w:t>
      </w:r>
      <w:proofErr w:type="spellStart"/>
      <w:r w:rsidRPr="00A829E6">
        <w:rPr>
          <w:sz w:val="20"/>
          <w:lang w:val="en-US"/>
        </w:rPr>
        <w:t>shkole</w:t>
      </w:r>
      <w:proofErr w:type="spellEnd"/>
      <w:r w:rsidRPr="00A829E6">
        <w:rPr>
          <w:sz w:val="20"/>
        </w:rPr>
        <w:t xml:space="preserve">. </w:t>
      </w:r>
    </w:p>
    <w:p w:rsidR="00453DE3"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lang w:val="en-US"/>
        </w:rPr>
      </w:pPr>
      <w:r w:rsidRPr="00A829E6">
        <w:rPr>
          <w:sz w:val="20"/>
        </w:rPr>
        <w:t xml:space="preserve">13. Напишите семинар - обсуждение реферата-рецензию на статью: </w:t>
      </w:r>
      <w:proofErr w:type="spellStart"/>
      <w:r w:rsidRPr="00A829E6">
        <w:rPr>
          <w:sz w:val="20"/>
        </w:rPr>
        <w:t>Бурибаева</w:t>
      </w:r>
      <w:proofErr w:type="spellEnd"/>
      <w:r w:rsidRPr="00A829E6">
        <w:rPr>
          <w:sz w:val="20"/>
        </w:rPr>
        <w:t xml:space="preserve"> </w:t>
      </w:r>
      <w:proofErr w:type="spellStart"/>
      <w:r w:rsidRPr="00A829E6">
        <w:rPr>
          <w:sz w:val="20"/>
        </w:rPr>
        <w:t>Майнура</w:t>
      </w:r>
      <w:proofErr w:type="spellEnd"/>
      <w:r w:rsidRPr="00A829E6">
        <w:rPr>
          <w:sz w:val="20"/>
        </w:rPr>
        <w:t xml:space="preserve"> </w:t>
      </w:r>
      <w:proofErr w:type="spellStart"/>
      <w:r w:rsidRPr="00A829E6">
        <w:rPr>
          <w:sz w:val="20"/>
        </w:rPr>
        <w:t>Абильтаевна</w:t>
      </w:r>
      <w:proofErr w:type="spellEnd"/>
      <w:r w:rsidRPr="00A829E6">
        <w:rPr>
          <w:sz w:val="20"/>
        </w:rPr>
        <w:t xml:space="preserve">. Тюркские слова в русском языке как результат языковых контактов // Вестник ИГЛУ. 2013. </w:t>
      </w:r>
      <w:r w:rsidRPr="00A829E6">
        <w:rPr>
          <w:sz w:val="20"/>
          <w:lang w:val="en-US"/>
        </w:rPr>
        <w:t xml:space="preserve">№ 1 (22). URL: http://cyberleninka.ru/article/n/tyurkskie-slova-v-russkom-yazyke-kak-rezultat-yazykovyh-kontaktov. </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14. Напишите семинар - обсуждение реферата-рецензию на статью: </w:t>
      </w:r>
      <w:proofErr w:type="spellStart"/>
      <w:r w:rsidRPr="00A829E6">
        <w:rPr>
          <w:sz w:val="20"/>
        </w:rPr>
        <w:t>Бобоева</w:t>
      </w:r>
      <w:proofErr w:type="spellEnd"/>
      <w:r w:rsidRPr="00A829E6">
        <w:rPr>
          <w:sz w:val="20"/>
        </w:rPr>
        <w:t xml:space="preserve"> </w:t>
      </w:r>
      <w:proofErr w:type="spellStart"/>
      <w:r w:rsidRPr="00A829E6">
        <w:rPr>
          <w:sz w:val="20"/>
        </w:rPr>
        <w:t>Обидахон</w:t>
      </w:r>
      <w:proofErr w:type="spellEnd"/>
      <w:r w:rsidRPr="00A829E6">
        <w:rPr>
          <w:sz w:val="20"/>
        </w:rPr>
        <w:t xml:space="preserve"> </w:t>
      </w:r>
      <w:proofErr w:type="spellStart"/>
      <w:r w:rsidRPr="00A829E6">
        <w:rPr>
          <w:sz w:val="20"/>
        </w:rPr>
        <w:t>Ортикбоевна</w:t>
      </w:r>
      <w:proofErr w:type="spellEnd"/>
      <w:r w:rsidRPr="00A829E6">
        <w:rPr>
          <w:sz w:val="20"/>
        </w:rPr>
        <w:t xml:space="preserve">. Крылатые слова русского языка // Вестник ТГУПБП. 2010. № 1. URL: http://cyberleninka.ru/article/n/krylatye-slova-russkogo-yazyka. </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15. Напишите семинар - обсуждение реферата-рецензию на статью: </w:t>
      </w:r>
      <w:proofErr w:type="spellStart"/>
      <w:r w:rsidRPr="00A829E6">
        <w:rPr>
          <w:sz w:val="20"/>
        </w:rPr>
        <w:t>Тлюстен</w:t>
      </w:r>
      <w:proofErr w:type="spellEnd"/>
      <w:r w:rsidRPr="00A829E6">
        <w:rPr>
          <w:sz w:val="20"/>
        </w:rPr>
        <w:t xml:space="preserve"> Людмила </w:t>
      </w:r>
      <w:proofErr w:type="spellStart"/>
      <w:r w:rsidRPr="00A829E6">
        <w:rPr>
          <w:sz w:val="20"/>
        </w:rPr>
        <w:t>Шехамболетовна</w:t>
      </w:r>
      <w:proofErr w:type="spellEnd"/>
      <w:r w:rsidRPr="00A829E6">
        <w:rPr>
          <w:sz w:val="20"/>
        </w:rPr>
        <w:t xml:space="preserve">. Морфологический и фонематический принципы русской орфографии // Вестник Адыгейского государственного университета. Серия 3: Педагогика и психология. 2011. № 3. </w:t>
      </w:r>
      <w:r w:rsidRPr="00A829E6">
        <w:rPr>
          <w:sz w:val="20"/>
          <w:lang w:val="en-US"/>
        </w:rPr>
        <w:t>URL</w:t>
      </w:r>
      <w:r w:rsidRPr="00A829E6">
        <w:rPr>
          <w:sz w:val="20"/>
        </w:rPr>
        <w:t xml:space="preserve">: </w:t>
      </w:r>
      <w:r w:rsidRPr="00A829E6">
        <w:rPr>
          <w:sz w:val="20"/>
          <w:lang w:val="en-US"/>
        </w:rPr>
        <w:t>http</w:t>
      </w:r>
      <w:r w:rsidRPr="00A829E6">
        <w:rPr>
          <w:sz w:val="20"/>
        </w:rPr>
        <w:t>://</w:t>
      </w:r>
      <w:proofErr w:type="spellStart"/>
      <w:r w:rsidRPr="00A829E6">
        <w:rPr>
          <w:sz w:val="20"/>
          <w:lang w:val="en-US"/>
        </w:rPr>
        <w:t>cyberleninka</w:t>
      </w:r>
      <w:proofErr w:type="spellEnd"/>
      <w:r w:rsidRPr="00A829E6">
        <w:rPr>
          <w:sz w:val="20"/>
        </w:rPr>
        <w:t>.</w:t>
      </w:r>
      <w:proofErr w:type="spellStart"/>
      <w:r w:rsidRPr="00A829E6">
        <w:rPr>
          <w:sz w:val="20"/>
          <w:lang w:val="en-US"/>
        </w:rPr>
        <w:t>ru</w:t>
      </w:r>
      <w:proofErr w:type="spellEnd"/>
      <w:r w:rsidRPr="00A829E6">
        <w:rPr>
          <w:sz w:val="20"/>
        </w:rPr>
        <w:t>/</w:t>
      </w:r>
      <w:r w:rsidRPr="00A829E6">
        <w:rPr>
          <w:sz w:val="20"/>
          <w:lang w:val="en-US"/>
        </w:rPr>
        <w:t>article</w:t>
      </w:r>
      <w:r w:rsidRPr="00A829E6">
        <w:rPr>
          <w:sz w:val="20"/>
        </w:rPr>
        <w:t>/</w:t>
      </w:r>
      <w:r w:rsidRPr="00A829E6">
        <w:rPr>
          <w:sz w:val="20"/>
          <w:lang w:val="en-US"/>
        </w:rPr>
        <w:t>n</w:t>
      </w:r>
      <w:r w:rsidRPr="00A829E6">
        <w:rPr>
          <w:sz w:val="20"/>
        </w:rPr>
        <w:t>/</w:t>
      </w:r>
      <w:proofErr w:type="spellStart"/>
      <w:r w:rsidRPr="00A829E6">
        <w:rPr>
          <w:sz w:val="20"/>
          <w:lang w:val="en-US"/>
        </w:rPr>
        <w:t>morfologicheskiy</w:t>
      </w:r>
      <w:proofErr w:type="spellEnd"/>
      <w:r w:rsidRPr="00A829E6">
        <w:rPr>
          <w:sz w:val="20"/>
        </w:rPr>
        <w:t>-</w:t>
      </w:r>
      <w:proofErr w:type="spellStart"/>
      <w:r w:rsidRPr="00A829E6">
        <w:rPr>
          <w:sz w:val="20"/>
          <w:lang w:val="en-US"/>
        </w:rPr>
        <w:t>i</w:t>
      </w:r>
      <w:proofErr w:type="spellEnd"/>
      <w:r w:rsidRPr="00A829E6">
        <w:rPr>
          <w:sz w:val="20"/>
        </w:rPr>
        <w:t>-</w:t>
      </w:r>
      <w:proofErr w:type="spellStart"/>
      <w:r w:rsidRPr="00A829E6">
        <w:rPr>
          <w:sz w:val="20"/>
          <w:lang w:val="en-US"/>
        </w:rPr>
        <w:t>fonematicheskiy</w:t>
      </w:r>
      <w:proofErr w:type="spellEnd"/>
      <w:r w:rsidRPr="00A829E6">
        <w:rPr>
          <w:sz w:val="20"/>
        </w:rPr>
        <w:t>-</w:t>
      </w:r>
      <w:proofErr w:type="spellStart"/>
      <w:r w:rsidRPr="00A829E6">
        <w:rPr>
          <w:sz w:val="20"/>
          <w:lang w:val="en-US"/>
        </w:rPr>
        <w:t>printsipy</w:t>
      </w:r>
      <w:proofErr w:type="spellEnd"/>
      <w:r w:rsidRPr="00A829E6">
        <w:rPr>
          <w:sz w:val="20"/>
        </w:rPr>
        <w:t>-</w:t>
      </w:r>
      <w:proofErr w:type="spellStart"/>
      <w:r w:rsidRPr="00A829E6">
        <w:rPr>
          <w:sz w:val="20"/>
          <w:lang w:val="en-US"/>
        </w:rPr>
        <w:t>russkoy</w:t>
      </w:r>
      <w:proofErr w:type="spellEnd"/>
      <w:r w:rsidRPr="00A829E6">
        <w:rPr>
          <w:sz w:val="20"/>
        </w:rPr>
        <w:t>-</w:t>
      </w:r>
      <w:proofErr w:type="spellStart"/>
      <w:r w:rsidRPr="00A829E6">
        <w:rPr>
          <w:sz w:val="20"/>
          <w:lang w:val="en-US"/>
        </w:rPr>
        <w:t>orfografii</w:t>
      </w:r>
      <w:proofErr w:type="spellEnd"/>
      <w:r w:rsidRPr="00A829E6">
        <w:rPr>
          <w:sz w:val="20"/>
        </w:rPr>
        <w:t xml:space="preserve">. </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C94186" w:rsidRDefault="00453DE3" w:rsidP="00A829E6">
      <w:pPr>
        <w:pStyle w:val="afff6"/>
        <w:ind w:firstLine="709"/>
        <w:jc w:val="both"/>
        <w:rPr>
          <w:sz w:val="20"/>
        </w:rPr>
      </w:pPr>
      <w:r w:rsidRPr="00A829E6">
        <w:rPr>
          <w:sz w:val="20"/>
        </w:rPr>
        <w:t xml:space="preserve">16. Напишите семинар - обсуждение реферата-рецензию на статью: </w:t>
      </w:r>
      <w:proofErr w:type="spellStart"/>
      <w:r w:rsidRPr="00A829E6">
        <w:rPr>
          <w:sz w:val="20"/>
        </w:rPr>
        <w:t>Акетина</w:t>
      </w:r>
      <w:proofErr w:type="spellEnd"/>
      <w:r w:rsidRPr="00A829E6">
        <w:rPr>
          <w:sz w:val="20"/>
        </w:rPr>
        <w:t xml:space="preserve"> Ольга Сергеевна. Концептуальный анализ художественного текста и художественный концепт // Вестник Адыгейского государственного университета. Серия 2: Филология и искусствоведение. 2013. № 2 (121). </w:t>
      </w:r>
      <w:r w:rsidRPr="00A829E6">
        <w:rPr>
          <w:sz w:val="20"/>
          <w:lang w:val="en-US"/>
        </w:rPr>
        <w:t>URL</w:t>
      </w:r>
      <w:r w:rsidRPr="00C94186">
        <w:rPr>
          <w:sz w:val="20"/>
        </w:rPr>
        <w:t xml:space="preserve">: </w:t>
      </w:r>
      <w:r w:rsidRPr="00A829E6">
        <w:rPr>
          <w:sz w:val="20"/>
          <w:lang w:val="en-US"/>
        </w:rPr>
        <w:t>http</w:t>
      </w:r>
      <w:r w:rsidRPr="00C94186">
        <w:rPr>
          <w:sz w:val="20"/>
        </w:rPr>
        <w:t>://</w:t>
      </w:r>
      <w:proofErr w:type="spellStart"/>
      <w:r w:rsidRPr="00A829E6">
        <w:rPr>
          <w:sz w:val="20"/>
          <w:lang w:val="en-US"/>
        </w:rPr>
        <w:t>cyberleninka</w:t>
      </w:r>
      <w:proofErr w:type="spellEnd"/>
      <w:r w:rsidRPr="00C94186">
        <w:rPr>
          <w:sz w:val="20"/>
        </w:rPr>
        <w:t>.</w:t>
      </w:r>
      <w:proofErr w:type="spellStart"/>
      <w:r w:rsidRPr="00A829E6">
        <w:rPr>
          <w:sz w:val="20"/>
          <w:lang w:val="en-US"/>
        </w:rPr>
        <w:t>ru</w:t>
      </w:r>
      <w:proofErr w:type="spellEnd"/>
      <w:r w:rsidRPr="00C94186">
        <w:rPr>
          <w:sz w:val="20"/>
        </w:rPr>
        <w:t>/</w:t>
      </w:r>
      <w:r w:rsidRPr="00A829E6">
        <w:rPr>
          <w:sz w:val="20"/>
          <w:lang w:val="en-US"/>
        </w:rPr>
        <w:t>article</w:t>
      </w:r>
      <w:r w:rsidRPr="00C94186">
        <w:rPr>
          <w:sz w:val="20"/>
        </w:rPr>
        <w:t>/</w:t>
      </w:r>
      <w:r w:rsidRPr="00A829E6">
        <w:rPr>
          <w:sz w:val="20"/>
          <w:lang w:val="en-US"/>
        </w:rPr>
        <w:t>n</w:t>
      </w:r>
      <w:r w:rsidRPr="00C94186">
        <w:rPr>
          <w:sz w:val="20"/>
        </w:rPr>
        <w:t>/</w:t>
      </w:r>
      <w:proofErr w:type="spellStart"/>
      <w:r w:rsidRPr="00A829E6">
        <w:rPr>
          <w:sz w:val="20"/>
          <w:lang w:val="en-US"/>
        </w:rPr>
        <w:t>kontseptualnyy</w:t>
      </w:r>
      <w:proofErr w:type="spellEnd"/>
      <w:r w:rsidRPr="00C94186">
        <w:rPr>
          <w:sz w:val="20"/>
        </w:rPr>
        <w:t>-</w:t>
      </w:r>
      <w:proofErr w:type="spellStart"/>
      <w:r w:rsidRPr="00A829E6">
        <w:rPr>
          <w:sz w:val="20"/>
          <w:lang w:val="en-US"/>
        </w:rPr>
        <w:t>analiz</w:t>
      </w:r>
      <w:proofErr w:type="spellEnd"/>
      <w:r w:rsidRPr="00C94186">
        <w:rPr>
          <w:sz w:val="20"/>
        </w:rPr>
        <w:t>-</w:t>
      </w:r>
      <w:proofErr w:type="spellStart"/>
      <w:r w:rsidRPr="00A829E6">
        <w:rPr>
          <w:sz w:val="20"/>
          <w:lang w:val="en-US"/>
        </w:rPr>
        <w:t>hudozhestvennogo</w:t>
      </w:r>
      <w:proofErr w:type="spellEnd"/>
      <w:r w:rsidRPr="00C94186">
        <w:rPr>
          <w:sz w:val="20"/>
        </w:rPr>
        <w:t>-</w:t>
      </w:r>
      <w:proofErr w:type="spellStart"/>
      <w:r w:rsidRPr="00A829E6">
        <w:rPr>
          <w:sz w:val="20"/>
          <w:lang w:val="en-US"/>
        </w:rPr>
        <w:t>teksta</w:t>
      </w:r>
      <w:proofErr w:type="spellEnd"/>
      <w:r w:rsidRPr="00C94186">
        <w:rPr>
          <w:sz w:val="20"/>
        </w:rPr>
        <w:t>-</w:t>
      </w:r>
      <w:proofErr w:type="spellStart"/>
      <w:r w:rsidRPr="00A829E6">
        <w:rPr>
          <w:sz w:val="20"/>
          <w:lang w:val="en-US"/>
        </w:rPr>
        <w:t>i</w:t>
      </w:r>
      <w:proofErr w:type="spellEnd"/>
      <w:r w:rsidRPr="00C94186">
        <w:rPr>
          <w:sz w:val="20"/>
        </w:rPr>
        <w:t>-</w:t>
      </w:r>
      <w:proofErr w:type="spellStart"/>
      <w:r w:rsidRPr="00A829E6">
        <w:rPr>
          <w:sz w:val="20"/>
          <w:lang w:val="en-US"/>
        </w:rPr>
        <w:t>hudozhestvennyy</w:t>
      </w:r>
      <w:proofErr w:type="spellEnd"/>
      <w:r w:rsidRPr="00C94186">
        <w:rPr>
          <w:sz w:val="20"/>
        </w:rPr>
        <w:t>-</w:t>
      </w:r>
      <w:proofErr w:type="spellStart"/>
      <w:r w:rsidRPr="00A829E6">
        <w:rPr>
          <w:sz w:val="20"/>
          <w:lang w:val="en-US"/>
        </w:rPr>
        <w:t>kontsept</w:t>
      </w:r>
      <w:proofErr w:type="spellEnd"/>
      <w:r w:rsidRPr="00C94186">
        <w:rPr>
          <w:sz w:val="20"/>
        </w:rPr>
        <w:t>.</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17. Напишите семинар - обсуждение реферата-рецензию на статью: </w:t>
      </w:r>
      <w:proofErr w:type="spellStart"/>
      <w:r w:rsidRPr="00A829E6">
        <w:rPr>
          <w:sz w:val="20"/>
        </w:rPr>
        <w:t>Шаховский</w:t>
      </w:r>
      <w:proofErr w:type="spellEnd"/>
      <w:r w:rsidRPr="00A829E6">
        <w:rPr>
          <w:sz w:val="20"/>
        </w:rPr>
        <w:t xml:space="preserve"> В. И. Большой фразеологический словарь русского языка. Значение. Употребление. Культурологический комментарий / ответственный редактор В. Н. </w:t>
      </w:r>
      <w:proofErr w:type="spellStart"/>
      <w:r w:rsidRPr="00A829E6">
        <w:rPr>
          <w:sz w:val="20"/>
        </w:rPr>
        <w:t>Телия</w:t>
      </w:r>
      <w:proofErr w:type="spellEnd"/>
      <w:r w:rsidRPr="00A829E6">
        <w:rPr>
          <w:sz w:val="20"/>
        </w:rPr>
        <w:t xml:space="preserve">. - М. : АСТ-Пресс книга, 2006. 784 с. // Вестник ТГПУ. 2007. № 2. </w:t>
      </w:r>
      <w:r w:rsidRPr="00A829E6">
        <w:rPr>
          <w:sz w:val="20"/>
          <w:lang w:val="en-US"/>
        </w:rPr>
        <w:t>URL</w:t>
      </w:r>
      <w:r w:rsidRPr="00A829E6">
        <w:rPr>
          <w:sz w:val="20"/>
        </w:rPr>
        <w:t xml:space="preserve">: </w:t>
      </w:r>
      <w:r w:rsidRPr="00A829E6">
        <w:rPr>
          <w:sz w:val="20"/>
          <w:lang w:val="en-US"/>
        </w:rPr>
        <w:t>http</w:t>
      </w:r>
      <w:r w:rsidRPr="00A829E6">
        <w:rPr>
          <w:sz w:val="20"/>
        </w:rPr>
        <w:t>://</w:t>
      </w:r>
      <w:proofErr w:type="spellStart"/>
      <w:r w:rsidRPr="00A829E6">
        <w:rPr>
          <w:sz w:val="20"/>
          <w:lang w:val="en-US"/>
        </w:rPr>
        <w:t>cyberleninka</w:t>
      </w:r>
      <w:proofErr w:type="spellEnd"/>
      <w:r w:rsidRPr="00A829E6">
        <w:rPr>
          <w:sz w:val="20"/>
        </w:rPr>
        <w:t>.</w:t>
      </w:r>
      <w:proofErr w:type="spellStart"/>
      <w:r w:rsidRPr="00A829E6">
        <w:rPr>
          <w:sz w:val="20"/>
          <w:lang w:val="en-US"/>
        </w:rPr>
        <w:t>ru</w:t>
      </w:r>
      <w:proofErr w:type="spellEnd"/>
      <w:r w:rsidRPr="00A829E6">
        <w:rPr>
          <w:sz w:val="20"/>
        </w:rPr>
        <w:t>/</w:t>
      </w:r>
      <w:r w:rsidRPr="00A829E6">
        <w:rPr>
          <w:sz w:val="20"/>
          <w:lang w:val="en-US"/>
        </w:rPr>
        <w:t>article</w:t>
      </w:r>
      <w:r w:rsidRPr="00A829E6">
        <w:rPr>
          <w:sz w:val="20"/>
        </w:rPr>
        <w:t>/</w:t>
      </w:r>
      <w:r w:rsidRPr="00A829E6">
        <w:rPr>
          <w:sz w:val="20"/>
          <w:lang w:val="en-US"/>
        </w:rPr>
        <w:t>n</w:t>
      </w:r>
      <w:r w:rsidRPr="00A829E6">
        <w:rPr>
          <w:sz w:val="20"/>
        </w:rPr>
        <w:t>/</w:t>
      </w:r>
      <w:proofErr w:type="spellStart"/>
      <w:r w:rsidRPr="00A829E6">
        <w:rPr>
          <w:sz w:val="20"/>
          <w:lang w:val="en-US"/>
        </w:rPr>
        <w:t>bolshoy</w:t>
      </w:r>
      <w:proofErr w:type="spellEnd"/>
      <w:r w:rsidRPr="00A829E6">
        <w:rPr>
          <w:sz w:val="20"/>
        </w:rPr>
        <w:t>-</w:t>
      </w:r>
      <w:proofErr w:type="spellStart"/>
      <w:r w:rsidRPr="00A829E6">
        <w:rPr>
          <w:sz w:val="20"/>
          <w:lang w:val="en-US"/>
        </w:rPr>
        <w:t>frazeologicheskiy</w:t>
      </w:r>
      <w:proofErr w:type="spellEnd"/>
      <w:r w:rsidRPr="00A829E6">
        <w:rPr>
          <w:sz w:val="20"/>
        </w:rPr>
        <w:t>-</w:t>
      </w:r>
      <w:proofErr w:type="spellStart"/>
      <w:r w:rsidRPr="00A829E6">
        <w:rPr>
          <w:sz w:val="20"/>
          <w:lang w:val="en-US"/>
        </w:rPr>
        <w:t>slovar</w:t>
      </w:r>
      <w:proofErr w:type="spellEnd"/>
      <w:r w:rsidRPr="00A829E6">
        <w:rPr>
          <w:sz w:val="20"/>
        </w:rPr>
        <w:t>-</w:t>
      </w:r>
      <w:proofErr w:type="spellStart"/>
      <w:r w:rsidRPr="00A829E6">
        <w:rPr>
          <w:sz w:val="20"/>
          <w:lang w:val="en-US"/>
        </w:rPr>
        <w:t>russkogo</w:t>
      </w:r>
      <w:proofErr w:type="spellEnd"/>
      <w:r w:rsidRPr="00A829E6">
        <w:rPr>
          <w:sz w:val="20"/>
        </w:rPr>
        <w:t>-</w:t>
      </w:r>
      <w:proofErr w:type="spellStart"/>
      <w:r w:rsidRPr="00A829E6">
        <w:rPr>
          <w:sz w:val="20"/>
          <w:lang w:val="en-US"/>
        </w:rPr>
        <w:t>yazyka</w:t>
      </w:r>
      <w:proofErr w:type="spellEnd"/>
      <w:r w:rsidRPr="00A829E6">
        <w:rPr>
          <w:sz w:val="20"/>
        </w:rPr>
        <w:t>-</w:t>
      </w:r>
      <w:proofErr w:type="spellStart"/>
      <w:r w:rsidRPr="00A829E6">
        <w:rPr>
          <w:sz w:val="20"/>
          <w:lang w:val="en-US"/>
        </w:rPr>
        <w:t>znachenie</w:t>
      </w:r>
      <w:proofErr w:type="spellEnd"/>
      <w:r w:rsidRPr="00A829E6">
        <w:rPr>
          <w:sz w:val="20"/>
        </w:rPr>
        <w:t>-</w:t>
      </w:r>
      <w:proofErr w:type="spellStart"/>
      <w:r w:rsidRPr="00A829E6">
        <w:rPr>
          <w:sz w:val="20"/>
          <w:lang w:val="en-US"/>
        </w:rPr>
        <w:t>upotreblenie</w:t>
      </w:r>
      <w:proofErr w:type="spellEnd"/>
      <w:r w:rsidRPr="00A829E6">
        <w:rPr>
          <w:sz w:val="20"/>
        </w:rPr>
        <w:t>-</w:t>
      </w:r>
      <w:proofErr w:type="spellStart"/>
      <w:r w:rsidRPr="00A829E6">
        <w:rPr>
          <w:sz w:val="20"/>
          <w:lang w:val="en-US"/>
        </w:rPr>
        <w:t>kulturologicheskiy</w:t>
      </w:r>
      <w:proofErr w:type="spellEnd"/>
      <w:r w:rsidRPr="00A829E6">
        <w:rPr>
          <w:sz w:val="20"/>
        </w:rPr>
        <w:t>-</w:t>
      </w:r>
      <w:proofErr w:type="spellStart"/>
      <w:r w:rsidRPr="00A829E6">
        <w:rPr>
          <w:sz w:val="20"/>
          <w:lang w:val="en-US"/>
        </w:rPr>
        <w:t>kommentariy</w:t>
      </w:r>
      <w:proofErr w:type="spellEnd"/>
      <w:r w:rsidRPr="00A829E6">
        <w:rPr>
          <w:sz w:val="20"/>
        </w:rPr>
        <w:t>-</w:t>
      </w:r>
      <w:proofErr w:type="spellStart"/>
      <w:r w:rsidRPr="00A829E6">
        <w:rPr>
          <w:sz w:val="20"/>
          <w:lang w:val="en-US"/>
        </w:rPr>
        <w:t>otvetstvennyy</w:t>
      </w:r>
      <w:proofErr w:type="spellEnd"/>
      <w:r w:rsidRPr="00A829E6">
        <w:rPr>
          <w:sz w:val="20"/>
        </w:rPr>
        <w:t>-</w:t>
      </w:r>
      <w:proofErr w:type="spellStart"/>
      <w:r w:rsidRPr="00A829E6">
        <w:rPr>
          <w:sz w:val="20"/>
          <w:lang w:val="en-US"/>
        </w:rPr>
        <w:t>redaktor</w:t>
      </w:r>
      <w:proofErr w:type="spellEnd"/>
      <w:r w:rsidRPr="00A829E6">
        <w:rPr>
          <w:sz w:val="20"/>
        </w:rPr>
        <w:t>-</w:t>
      </w:r>
      <w:r w:rsidRPr="00A829E6">
        <w:rPr>
          <w:sz w:val="20"/>
          <w:lang w:val="en-US"/>
        </w:rPr>
        <w:t>v</w:t>
      </w:r>
      <w:r w:rsidRPr="00A829E6">
        <w:rPr>
          <w:sz w:val="20"/>
        </w:rPr>
        <w:t>-</w:t>
      </w:r>
      <w:r w:rsidRPr="00A829E6">
        <w:rPr>
          <w:sz w:val="20"/>
          <w:lang w:val="en-US"/>
        </w:rPr>
        <w:t>n</w:t>
      </w:r>
      <w:r w:rsidRPr="00A829E6">
        <w:rPr>
          <w:sz w:val="20"/>
        </w:rPr>
        <w:t xml:space="preserve">. </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18. Напишите семинар - обсуждение реферата-рецензию на статью: </w:t>
      </w:r>
      <w:proofErr w:type="spellStart"/>
      <w:r w:rsidRPr="00A829E6">
        <w:rPr>
          <w:sz w:val="20"/>
        </w:rPr>
        <w:t>Егинова</w:t>
      </w:r>
      <w:proofErr w:type="spellEnd"/>
      <w:r w:rsidRPr="00A829E6">
        <w:rPr>
          <w:sz w:val="20"/>
        </w:rPr>
        <w:t xml:space="preserve"> </w:t>
      </w:r>
      <w:proofErr w:type="spellStart"/>
      <w:r w:rsidRPr="00A829E6">
        <w:rPr>
          <w:sz w:val="20"/>
        </w:rPr>
        <w:t>Сардана</w:t>
      </w:r>
      <w:proofErr w:type="spellEnd"/>
      <w:r w:rsidRPr="00A829E6">
        <w:rPr>
          <w:sz w:val="20"/>
        </w:rPr>
        <w:t xml:space="preserve"> Дмитриевна. Прилагательные-синонимы, характеризующие человека: семантический анализ // Вестник Северо-Восточного федерального университета им. М.К. </w:t>
      </w:r>
      <w:proofErr w:type="spellStart"/>
      <w:r w:rsidRPr="00A829E6">
        <w:rPr>
          <w:sz w:val="20"/>
        </w:rPr>
        <w:t>Аммосова</w:t>
      </w:r>
      <w:proofErr w:type="spellEnd"/>
      <w:r w:rsidRPr="00A829E6">
        <w:rPr>
          <w:sz w:val="20"/>
        </w:rPr>
        <w:t xml:space="preserve">. 2011. № 1. </w:t>
      </w:r>
      <w:r w:rsidRPr="00A829E6">
        <w:rPr>
          <w:sz w:val="20"/>
          <w:lang w:val="en-US"/>
        </w:rPr>
        <w:t>URL</w:t>
      </w:r>
      <w:r w:rsidRPr="00A829E6">
        <w:rPr>
          <w:sz w:val="20"/>
        </w:rPr>
        <w:t xml:space="preserve">: </w:t>
      </w:r>
      <w:r w:rsidRPr="00A829E6">
        <w:rPr>
          <w:sz w:val="20"/>
          <w:lang w:val="en-US"/>
        </w:rPr>
        <w:t>http</w:t>
      </w:r>
      <w:r w:rsidRPr="00A829E6">
        <w:rPr>
          <w:sz w:val="20"/>
        </w:rPr>
        <w:t>://</w:t>
      </w:r>
      <w:proofErr w:type="spellStart"/>
      <w:r w:rsidRPr="00A829E6">
        <w:rPr>
          <w:sz w:val="20"/>
          <w:lang w:val="en-US"/>
        </w:rPr>
        <w:t>cyberleninka</w:t>
      </w:r>
      <w:proofErr w:type="spellEnd"/>
      <w:r w:rsidRPr="00A829E6">
        <w:rPr>
          <w:sz w:val="20"/>
        </w:rPr>
        <w:t>.</w:t>
      </w:r>
      <w:proofErr w:type="spellStart"/>
      <w:r w:rsidRPr="00A829E6">
        <w:rPr>
          <w:sz w:val="20"/>
          <w:lang w:val="en-US"/>
        </w:rPr>
        <w:t>ru</w:t>
      </w:r>
      <w:proofErr w:type="spellEnd"/>
      <w:r w:rsidRPr="00A829E6">
        <w:rPr>
          <w:sz w:val="20"/>
        </w:rPr>
        <w:t>/</w:t>
      </w:r>
      <w:r w:rsidRPr="00A829E6">
        <w:rPr>
          <w:sz w:val="20"/>
          <w:lang w:val="en-US"/>
        </w:rPr>
        <w:t>article</w:t>
      </w:r>
      <w:r w:rsidRPr="00A829E6">
        <w:rPr>
          <w:sz w:val="20"/>
        </w:rPr>
        <w:t>/</w:t>
      </w:r>
      <w:r w:rsidRPr="00A829E6">
        <w:rPr>
          <w:sz w:val="20"/>
          <w:lang w:val="en-US"/>
        </w:rPr>
        <w:t>n</w:t>
      </w:r>
      <w:r w:rsidRPr="00A829E6">
        <w:rPr>
          <w:sz w:val="20"/>
        </w:rPr>
        <w:t>/</w:t>
      </w:r>
      <w:proofErr w:type="spellStart"/>
      <w:r w:rsidRPr="00A829E6">
        <w:rPr>
          <w:sz w:val="20"/>
          <w:lang w:val="en-US"/>
        </w:rPr>
        <w:t>prilagatelnye</w:t>
      </w:r>
      <w:proofErr w:type="spellEnd"/>
      <w:r w:rsidRPr="00A829E6">
        <w:rPr>
          <w:sz w:val="20"/>
        </w:rPr>
        <w:t>-</w:t>
      </w:r>
      <w:proofErr w:type="spellStart"/>
      <w:r w:rsidRPr="00A829E6">
        <w:rPr>
          <w:sz w:val="20"/>
          <w:lang w:val="en-US"/>
        </w:rPr>
        <w:t>sinonimy</w:t>
      </w:r>
      <w:proofErr w:type="spellEnd"/>
      <w:r w:rsidRPr="00A829E6">
        <w:rPr>
          <w:sz w:val="20"/>
        </w:rPr>
        <w:t>-</w:t>
      </w:r>
      <w:proofErr w:type="spellStart"/>
      <w:r w:rsidRPr="00A829E6">
        <w:rPr>
          <w:sz w:val="20"/>
          <w:lang w:val="en-US"/>
        </w:rPr>
        <w:t>harakterizuyuschie</w:t>
      </w:r>
      <w:proofErr w:type="spellEnd"/>
      <w:r w:rsidRPr="00A829E6">
        <w:rPr>
          <w:sz w:val="20"/>
        </w:rPr>
        <w:t>-</w:t>
      </w:r>
      <w:proofErr w:type="spellStart"/>
      <w:r w:rsidRPr="00A829E6">
        <w:rPr>
          <w:sz w:val="20"/>
          <w:lang w:val="en-US"/>
        </w:rPr>
        <w:t>cheloveka</w:t>
      </w:r>
      <w:proofErr w:type="spellEnd"/>
      <w:r w:rsidRPr="00A829E6">
        <w:rPr>
          <w:sz w:val="20"/>
        </w:rPr>
        <w:t>-</w:t>
      </w:r>
      <w:proofErr w:type="spellStart"/>
      <w:r w:rsidRPr="00A829E6">
        <w:rPr>
          <w:sz w:val="20"/>
          <w:lang w:val="en-US"/>
        </w:rPr>
        <w:t>semanticheskiy</w:t>
      </w:r>
      <w:proofErr w:type="spellEnd"/>
      <w:r w:rsidRPr="00A829E6">
        <w:rPr>
          <w:sz w:val="20"/>
        </w:rPr>
        <w:t>-</w:t>
      </w:r>
      <w:proofErr w:type="spellStart"/>
      <w:r w:rsidRPr="00A829E6">
        <w:rPr>
          <w:sz w:val="20"/>
          <w:lang w:val="en-US"/>
        </w:rPr>
        <w:t>analiz</w:t>
      </w:r>
      <w:proofErr w:type="spellEnd"/>
      <w:r w:rsidRPr="00A829E6">
        <w:rPr>
          <w:sz w:val="20"/>
        </w:rPr>
        <w:t>.</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lang w:val="en-US"/>
        </w:rPr>
      </w:pPr>
      <w:r w:rsidRPr="00A829E6">
        <w:rPr>
          <w:sz w:val="20"/>
        </w:rPr>
        <w:t xml:space="preserve">19. Напишите семинар - обсуждение реферата-рецензию на статью: </w:t>
      </w:r>
      <w:proofErr w:type="spellStart"/>
      <w:r w:rsidRPr="00A829E6">
        <w:rPr>
          <w:sz w:val="20"/>
        </w:rPr>
        <w:t>Тимашова</w:t>
      </w:r>
      <w:proofErr w:type="spellEnd"/>
      <w:r w:rsidRPr="00A829E6">
        <w:rPr>
          <w:sz w:val="20"/>
        </w:rPr>
        <w:t xml:space="preserve"> Е. В., Воронина Т. Н. Неологизмы XX-XXI века и их роль в современном языке // МНКО. 2014. </w:t>
      </w:r>
      <w:r w:rsidRPr="00A829E6">
        <w:rPr>
          <w:sz w:val="20"/>
          <w:lang w:val="en-US"/>
        </w:rPr>
        <w:t>№ 3 (46). URL: http://cyberleninka.ru/article/n/neologizmy-xx-xxi-veka-i-ih-rol-v-sovremennom-yazyke.</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lang w:val="en-US"/>
        </w:rPr>
      </w:pPr>
      <w:r w:rsidRPr="00A829E6">
        <w:rPr>
          <w:sz w:val="20"/>
        </w:rPr>
        <w:lastRenderedPageBreak/>
        <w:t xml:space="preserve">20. Напишите семинар - обсуждение реферата-рецензию на статью: </w:t>
      </w:r>
      <w:proofErr w:type="spellStart"/>
      <w:r w:rsidRPr="00A829E6">
        <w:rPr>
          <w:sz w:val="20"/>
        </w:rPr>
        <w:t>Тимашова</w:t>
      </w:r>
      <w:proofErr w:type="spellEnd"/>
      <w:r w:rsidRPr="00A829E6">
        <w:rPr>
          <w:sz w:val="20"/>
        </w:rPr>
        <w:t xml:space="preserve"> Е. В., Копылова В. Е. Фразеология русского языка как отражение языковой картины мира // </w:t>
      </w:r>
      <w:proofErr w:type="spellStart"/>
      <w:r w:rsidRPr="00A829E6">
        <w:rPr>
          <w:sz w:val="20"/>
        </w:rPr>
        <w:t>Лингвокультурология</w:t>
      </w:r>
      <w:proofErr w:type="spellEnd"/>
      <w:r w:rsidRPr="00A829E6">
        <w:rPr>
          <w:sz w:val="20"/>
        </w:rPr>
        <w:t xml:space="preserve">. </w:t>
      </w:r>
      <w:r w:rsidRPr="00A829E6">
        <w:rPr>
          <w:sz w:val="20"/>
          <w:lang w:val="en-US"/>
        </w:rPr>
        <w:t xml:space="preserve">2010. № 4. URL: http://cyberleninka.ru/article/n/frazeologiya-russkogo-yazyka-kak-otrazhenie-yazykovoy-kartiny-mira. </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e"/>
        <w:tabs>
          <w:tab w:val="left" w:pos="1080"/>
        </w:tabs>
        <w:spacing w:before="0" w:beforeAutospacing="0" w:after="0" w:afterAutospacing="0"/>
        <w:ind w:left="0" w:firstLine="709"/>
        <w:jc w:val="both"/>
        <w:rPr>
          <w:sz w:val="20"/>
        </w:rPr>
      </w:pPr>
    </w:p>
    <w:p w:rsidR="00453DE3" w:rsidRPr="00A829E6" w:rsidRDefault="009D7686" w:rsidP="00A829E6">
      <w:pPr>
        <w:tabs>
          <w:tab w:val="left" w:pos="1080"/>
        </w:tabs>
        <w:spacing w:before="0" w:beforeAutospacing="0" w:after="0" w:afterAutospacing="0"/>
        <w:ind w:firstLine="709"/>
        <w:jc w:val="both"/>
        <w:rPr>
          <w:b/>
          <w:sz w:val="20"/>
          <w:szCs w:val="20"/>
        </w:rPr>
      </w:pPr>
      <w:r w:rsidRPr="00A829E6">
        <w:rPr>
          <w:b/>
          <w:bCs/>
          <w:iCs/>
          <w:sz w:val="20"/>
          <w:szCs w:val="20"/>
        </w:rPr>
        <w:t>Раздел 2</w:t>
      </w:r>
      <w:r w:rsidR="00453DE3" w:rsidRPr="00A829E6">
        <w:rPr>
          <w:b/>
          <w:bCs/>
          <w:iCs/>
          <w:sz w:val="20"/>
          <w:szCs w:val="20"/>
        </w:rPr>
        <w:t xml:space="preserve"> «</w:t>
      </w:r>
      <w:r w:rsidR="00453DE3" w:rsidRPr="00A829E6">
        <w:rPr>
          <w:b/>
          <w:sz w:val="20"/>
          <w:szCs w:val="20"/>
        </w:rPr>
        <w:t>Культура деловой и научной речи»</w:t>
      </w:r>
    </w:p>
    <w:p w:rsidR="00453DE3" w:rsidRPr="00A829E6" w:rsidRDefault="00453DE3" w:rsidP="00A829E6">
      <w:pPr>
        <w:tabs>
          <w:tab w:val="left" w:pos="1080"/>
        </w:tabs>
        <w:spacing w:before="0" w:beforeAutospacing="0" w:after="0" w:afterAutospacing="0"/>
        <w:ind w:firstLine="709"/>
        <w:jc w:val="both"/>
        <w:rPr>
          <w:b/>
          <w:sz w:val="20"/>
          <w:szCs w:val="20"/>
        </w:rPr>
      </w:pPr>
      <w:r w:rsidRPr="00A829E6">
        <w:rPr>
          <w:b/>
          <w:sz w:val="20"/>
          <w:szCs w:val="20"/>
        </w:rPr>
        <w:t>Темы устного доклада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Стилистика художественной речи: предмет изучения и задачи.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Практическая стилистика: предмет изучения и задачи.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Функциональные стили современного русского литературного языка.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Особенности официально-делового стиля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 xml:space="preserve">Особенности научного стиля речи. </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Стилистические средства уровней языка и стилистические фигуры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Лексические стилистические нормы русского языка.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Грамматические нормы русского языка.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Фонетические нормы русского языка.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Особенности публицистического стиля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Жанровые формы научной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Жанровые формы официально-деловой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Основные признаки литературного языка.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Стилистические особенности разговорной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Стилистические особенности языка художественной литературы.</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 xml:space="preserve">Композиция делового документа: необходимые и произвольные элементы. </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Лексические особенности современной публицистики.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Речевой этикет в деловом общении.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Устная деловая речь: стилистические особенности.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Деловая переписка: жанры деловых писем и их структура.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Служебно-деловое общение: переговоры, интервью, совещание.</w:t>
      </w:r>
    </w:p>
    <w:p w:rsidR="00453DE3" w:rsidRPr="00A829E6" w:rsidRDefault="00453DE3" w:rsidP="00A829E6">
      <w:pPr>
        <w:pStyle w:val="1c"/>
        <w:tabs>
          <w:tab w:val="right" w:leader="dot" w:pos="9600"/>
        </w:tabs>
        <w:spacing w:before="0" w:beforeAutospacing="0" w:after="0" w:afterAutospacing="0"/>
        <w:ind w:left="0" w:firstLine="709"/>
        <w:rPr>
          <w:sz w:val="20"/>
        </w:rPr>
      </w:pPr>
    </w:p>
    <w:p w:rsidR="00453DE3" w:rsidRPr="00A829E6" w:rsidRDefault="00113069" w:rsidP="00A829E6">
      <w:pPr>
        <w:pStyle w:val="1c"/>
        <w:tabs>
          <w:tab w:val="right" w:leader="dot" w:pos="9600"/>
        </w:tabs>
        <w:spacing w:before="0" w:beforeAutospacing="0" w:after="0" w:afterAutospacing="0"/>
        <w:ind w:left="0" w:firstLine="709"/>
        <w:rPr>
          <w:b/>
          <w:sz w:val="20"/>
        </w:rPr>
      </w:pPr>
      <w:r>
        <w:rPr>
          <w:b/>
          <w:sz w:val="20"/>
        </w:rPr>
        <w:t>7</w:t>
      </w:r>
      <w:r w:rsidR="00453DE3" w:rsidRPr="00A829E6">
        <w:rPr>
          <w:b/>
          <w:sz w:val="20"/>
        </w:rPr>
        <w:t>. Учебно-методическое и информационное обеспечение дисциплины</w:t>
      </w:r>
    </w:p>
    <w:p w:rsidR="00453DE3" w:rsidRPr="00A829E6" w:rsidRDefault="00113069" w:rsidP="00A829E6">
      <w:pPr>
        <w:spacing w:before="0" w:beforeAutospacing="0" w:after="0" w:afterAutospacing="0"/>
        <w:ind w:firstLine="680"/>
        <w:rPr>
          <w:b/>
          <w:sz w:val="20"/>
          <w:szCs w:val="20"/>
        </w:rPr>
      </w:pPr>
      <w:r>
        <w:rPr>
          <w:b/>
          <w:sz w:val="20"/>
          <w:szCs w:val="20"/>
        </w:rPr>
        <w:t>7</w:t>
      </w:r>
      <w:r w:rsidR="00453DE3" w:rsidRPr="00A829E6">
        <w:rPr>
          <w:b/>
          <w:sz w:val="20"/>
          <w:szCs w:val="20"/>
        </w:rPr>
        <w:t xml:space="preserve">.1. Рекомендуемая литература </w:t>
      </w:r>
    </w:p>
    <w:p w:rsidR="00CB0ACC" w:rsidRPr="00A829E6" w:rsidRDefault="00CB0ACC" w:rsidP="00CB0ACC">
      <w:pPr>
        <w:tabs>
          <w:tab w:val="left" w:pos="567"/>
          <w:tab w:val="left" w:pos="851"/>
          <w:tab w:val="left" w:pos="1080"/>
        </w:tabs>
        <w:suppressAutoHyphens/>
        <w:spacing w:before="0" w:beforeAutospacing="0" w:after="0" w:afterAutospacing="0"/>
        <w:ind w:firstLine="567"/>
        <w:jc w:val="both"/>
        <w:rPr>
          <w:b/>
          <w:sz w:val="20"/>
          <w:szCs w:val="20"/>
        </w:rPr>
      </w:pPr>
      <w:r w:rsidRPr="00A829E6">
        <w:rPr>
          <w:b/>
          <w:sz w:val="20"/>
          <w:szCs w:val="20"/>
        </w:rPr>
        <w:t>Основная литература</w:t>
      </w:r>
    </w:p>
    <w:p w:rsidR="00CB0ACC" w:rsidRPr="002E675A" w:rsidRDefault="00CB0ACC" w:rsidP="00CB0ACC">
      <w:pPr>
        <w:pStyle w:val="affffffffff0"/>
        <w:numPr>
          <w:ilvl w:val="0"/>
          <w:numId w:val="85"/>
        </w:numPr>
        <w:tabs>
          <w:tab w:val="left" w:pos="567"/>
          <w:tab w:val="left" w:pos="851"/>
        </w:tabs>
        <w:spacing w:before="0" w:beforeAutospacing="0" w:after="0" w:afterAutospacing="0"/>
        <w:ind w:left="0" w:firstLine="567"/>
        <w:rPr>
          <w:rFonts w:ascii="Times New Roman" w:eastAsia="Times New Roman" w:hAnsi="Times New Roman" w:cs="Times New Roman"/>
          <w:color w:val="000000"/>
          <w:sz w:val="20"/>
          <w:szCs w:val="20"/>
        </w:rPr>
      </w:pPr>
      <w:r w:rsidRPr="002E675A">
        <w:rPr>
          <w:rFonts w:ascii="Times New Roman" w:eastAsia="Times New Roman" w:hAnsi="Times New Roman" w:cs="Times New Roman"/>
          <w:color w:val="000000"/>
          <w:sz w:val="20"/>
          <w:szCs w:val="20"/>
        </w:rPr>
        <w:t>Петрова, Ю. А. Психология делового общения и культура речи [Электронный ресурс] : учебное пособие / Ю. А. Петрова. — 2-е изд. — Электрон. текстовые данные. — Саратов : Вузовское образование, 2019. — 183 c. — 978-5-4487-0340-9. — Режим доступа: http://www.iprbookshop.ru/79821.html</w:t>
      </w:r>
    </w:p>
    <w:p w:rsidR="00CB0ACC" w:rsidRPr="002E675A" w:rsidRDefault="00CB0ACC" w:rsidP="00CB0ACC">
      <w:pPr>
        <w:pStyle w:val="affffffffff0"/>
        <w:numPr>
          <w:ilvl w:val="0"/>
          <w:numId w:val="85"/>
        </w:numPr>
        <w:tabs>
          <w:tab w:val="left" w:pos="567"/>
          <w:tab w:val="left" w:pos="851"/>
        </w:tabs>
        <w:spacing w:before="0" w:beforeAutospacing="0" w:after="0" w:afterAutospacing="0"/>
        <w:ind w:left="0" w:firstLine="567"/>
        <w:rPr>
          <w:rFonts w:ascii="Times New Roman" w:eastAsia="Times New Roman" w:hAnsi="Times New Roman" w:cs="Times New Roman"/>
          <w:color w:val="000000"/>
          <w:sz w:val="20"/>
          <w:szCs w:val="20"/>
        </w:rPr>
      </w:pPr>
      <w:r w:rsidRPr="002E675A">
        <w:rPr>
          <w:rFonts w:ascii="Times New Roman" w:eastAsia="Times New Roman" w:hAnsi="Times New Roman" w:cs="Times New Roman"/>
          <w:color w:val="000000"/>
          <w:sz w:val="20"/>
          <w:szCs w:val="20"/>
        </w:rPr>
        <w:t xml:space="preserve">Культура речи (устной и письменной) : учебное пособие / составители Т. В. Веселкова. — Саратов : Вузовское образование, 2020. — 142 c. — ISBN 978-5-4487-0756-8. — Текст : электронный // Электронно-библиотечная система IPR BOOKS : [сайт]. — URL: http://www.iprbookshop.ru/101132.html </w:t>
      </w:r>
    </w:p>
    <w:p w:rsidR="00CB0ACC" w:rsidRPr="0003049A" w:rsidRDefault="00CB0ACC" w:rsidP="00CB0ACC">
      <w:pPr>
        <w:tabs>
          <w:tab w:val="left" w:pos="0"/>
          <w:tab w:val="left" w:pos="567"/>
          <w:tab w:val="left" w:pos="851"/>
          <w:tab w:val="left" w:pos="993"/>
          <w:tab w:val="left" w:pos="1080"/>
          <w:tab w:val="left" w:pos="1134"/>
        </w:tabs>
        <w:suppressAutoHyphens/>
        <w:spacing w:before="0" w:beforeAutospacing="0" w:after="0" w:afterAutospacing="0"/>
        <w:ind w:firstLine="567"/>
        <w:jc w:val="both"/>
        <w:rPr>
          <w:b/>
          <w:sz w:val="20"/>
          <w:szCs w:val="20"/>
        </w:rPr>
      </w:pPr>
    </w:p>
    <w:p w:rsidR="00CB0ACC" w:rsidRPr="00A829E6" w:rsidRDefault="00CB0ACC" w:rsidP="00CB0ACC">
      <w:pPr>
        <w:tabs>
          <w:tab w:val="left" w:pos="0"/>
          <w:tab w:val="left" w:pos="567"/>
          <w:tab w:val="left" w:pos="851"/>
          <w:tab w:val="left" w:pos="993"/>
          <w:tab w:val="left" w:pos="1080"/>
        </w:tabs>
        <w:suppressAutoHyphens/>
        <w:spacing w:before="0" w:beforeAutospacing="0" w:after="0" w:afterAutospacing="0"/>
        <w:ind w:firstLine="567"/>
        <w:jc w:val="both"/>
        <w:rPr>
          <w:bCs/>
          <w:sz w:val="20"/>
          <w:szCs w:val="20"/>
        </w:rPr>
      </w:pPr>
      <w:r w:rsidRPr="00A829E6">
        <w:rPr>
          <w:b/>
          <w:sz w:val="20"/>
          <w:szCs w:val="20"/>
        </w:rPr>
        <w:t>Дополнительная литература</w:t>
      </w:r>
    </w:p>
    <w:p w:rsidR="00CB0ACC" w:rsidRPr="002E675A" w:rsidRDefault="00CB0ACC" w:rsidP="00CB0ACC">
      <w:pPr>
        <w:pStyle w:val="affffffffff0"/>
        <w:numPr>
          <w:ilvl w:val="0"/>
          <w:numId w:val="86"/>
        </w:numPr>
        <w:tabs>
          <w:tab w:val="left" w:pos="567"/>
          <w:tab w:val="left" w:pos="851"/>
        </w:tabs>
        <w:spacing w:before="0" w:beforeAutospacing="0" w:after="0" w:afterAutospacing="0"/>
        <w:ind w:left="0" w:firstLine="567"/>
        <w:rPr>
          <w:rFonts w:ascii="Times New Roman" w:eastAsia="Times New Roman" w:hAnsi="Times New Roman" w:cs="Times New Roman"/>
          <w:color w:val="000000"/>
          <w:sz w:val="20"/>
          <w:szCs w:val="20"/>
        </w:rPr>
      </w:pPr>
      <w:r w:rsidRPr="002E675A">
        <w:rPr>
          <w:rFonts w:ascii="Times New Roman" w:eastAsia="Times New Roman" w:hAnsi="Times New Roman" w:cs="Times New Roman"/>
          <w:color w:val="000000"/>
          <w:sz w:val="20"/>
          <w:szCs w:val="20"/>
        </w:rPr>
        <w:t xml:space="preserve">Бабаева, А. В. Деловое общение и деловой этикет [Электронный ресурс] / А. В. Бабаева, Р. И. Мамина ; под ред. Р. И. Маминой. — 2-е изд. — Электрон. текстовые данные. — СПб. : </w:t>
      </w:r>
      <w:proofErr w:type="spellStart"/>
      <w:r w:rsidRPr="002E675A">
        <w:rPr>
          <w:rFonts w:ascii="Times New Roman" w:eastAsia="Times New Roman" w:hAnsi="Times New Roman" w:cs="Times New Roman"/>
          <w:color w:val="000000"/>
          <w:sz w:val="20"/>
          <w:szCs w:val="20"/>
        </w:rPr>
        <w:t>Петрополис</w:t>
      </w:r>
      <w:proofErr w:type="spellEnd"/>
      <w:r w:rsidRPr="002E675A">
        <w:rPr>
          <w:rFonts w:ascii="Times New Roman" w:eastAsia="Times New Roman" w:hAnsi="Times New Roman" w:cs="Times New Roman"/>
          <w:color w:val="000000"/>
          <w:sz w:val="20"/>
          <w:szCs w:val="20"/>
        </w:rPr>
        <w:t>, 2019. — 192 c. — 978-5-9676-0555-0. — Режим доступа: http://www.iprbookshop.ru/84671.html</w:t>
      </w:r>
    </w:p>
    <w:p w:rsidR="00453DE3" w:rsidRPr="0003049A" w:rsidRDefault="00453DE3" w:rsidP="0003049A">
      <w:pPr>
        <w:tabs>
          <w:tab w:val="left" w:pos="1080"/>
        </w:tabs>
        <w:suppressAutoHyphens/>
        <w:spacing w:before="0" w:beforeAutospacing="0" w:after="0" w:afterAutospacing="0"/>
        <w:ind w:left="709"/>
        <w:jc w:val="both"/>
        <w:rPr>
          <w:b/>
          <w:sz w:val="20"/>
          <w:szCs w:val="20"/>
        </w:rPr>
      </w:pPr>
    </w:p>
    <w:p w:rsidR="00453DE3" w:rsidRPr="00A829E6" w:rsidRDefault="00113069" w:rsidP="00A829E6">
      <w:pPr>
        <w:tabs>
          <w:tab w:val="left" w:pos="1080"/>
        </w:tabs>
        <w:suppressAutoHyphens/>
        <w:spacing w:before="0" w:beforeAutospacing="0" w:after="0" w:afterAutospacing="0"/>
        <w:ind w:firstLine="709"/>
        <w:jc w:val="both"/>
        <w:rPr>
          <w:b/>
          <w:sz w:val="20"/>
          <w:szCs w:val="20"/>
        </w:rPr>
      </w:pPr>
      <w:r>
        <w:rPr>
          <w:b/>
          <w:sz w:val="20"/>
          <w:szCs w:val="20"/>
        </w:rPr>
        <w:t>7</w:t>
      </w:r>
      <w:r w:rsidR="00453DE3" w:rsidRPr="00A829E6">
        <w:rPr>
          <w:b/>
          <w:sz w:val="20"/>
          <w:szCs w:val="20"/>
        </w:rPr>
        <w:t>.2. Ресурсы информационно-телекоммуникационной сети «Интернет»</w:t>
      </w:r>
    </w:p>
    <w:p w:rsidR="00DE2602" w:rsidRPr="00365321" w:rsidRDefault="00DE2602" w:rsidP="00DE2602">
      <w:pPr>
        <w:numPr>
          <w:ilvl w:val="0"/>
          <w:numId w:val="82"/>
        </w:numPr>
        <w:tabs>
          <w:tab w:val="left" w:pos="700"/>
          <w:tab w:val="left" w:pos="900"/>
          <w:tab w:val="left" w:pos="993"/>
          <w:tab w:val="left" w:pos="1134"/>
          <w:tab w:val="left" w:pos="1174"/>
        </w:tabs>
        <w:suppressAutoHyphens/>
        <w:spacing w:before="0" w:beforeAutospacing="0" w:after="0" w:afterAutospacing="0"/>
        <w:ind w:left="0" w:firstLine="709"/>
        <w:jc w:val="both"/>
        <w:rPr>
          <w:sz w:val="20"/>
          <w:szCs w:val="20"/>
        </w:rPr>
      </w:pPr>
      <w:r w:rsidRPr="00365321">
        <w:rPr>
          <w:sz w:val="20"/>
          <w:szCs w:val="20"/>
        </w:rPr>
        <w:t>http://www.plib.ru</w:t>
      </w:r>
    </w:p>
    <w:p w:rsidR="00453DE3" w:rsidRPr="00DE2602" w:rsidRDefault="00453DE3" w:rsidP="00A829E6">
      <w:pPr>
        <w:pStyle w:val="1c"/>
        <w:tabs>
          <w:tab w:val="right" w:leader="dot" w:pos="9600"/>
        </w:tabs>
        <w:spacing w:before="0" w:beforeAutospacing="0" w:after="0" w:afterAutospacing="0"/>
        <w:ind w:left="0" w:firstLine="709"/>
        <w:rPr>
          <w:sz w:val="20"/>
        </w:rPr>
      </w:pPr>
    </w:p>
    <w:p w:rsidR="00AB4AD2" w:rsidRDefault="00113069" w:rsidP="00AB4AD2">
      <w:pPr>
        <w:spacing w:before="0" w:beforeAutospacing="0" w:after="0" w:afterAutospacing="0"/>
        <w:ind w:firstLine="709"/>
        <w:jc w:val="both"/>
        <w:rPr>
          <w:b/>
          <w:sz w:val="20"/>
        </w:rPr>
      </w:pPr>
      <w:r>
        <w:rPr>
          <w:b/>
          <w:sz w:val="20"/>
        </w:rPr>
        <w:t>8</w:t>
      </w:r>
      <w:r w:rsidR="00AB4AD2">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B4AD2" w:rsidRDefault="00AB4AD2" w:rsidP="00AB4AD2">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AB4AD2" w:rsidRDefault="00AB4AD2" w:rsidP="00AB4AD2">
      <w:pPr>
        <w:spacing w:before="0" w:beforeAutospacing="0" w:after="0" w:afterAutospacing="0"/>
        <w:ind w:firstLine="709"/>
        <w:jc w:val="both"/>
        <w:rPr>
          <w:sz w:val="20"/>
        </w:rPr>
      </w:pPr>
      <w:r>
        <w:rPr>
          <w:sz w:val="20"/>
        </w:rPr>
        <w:t xml:space="preserve">- </w:t>
      </w:r>
      <w:r w:rsidR="00217038" w:rsidRPr="00217038">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B4AD2" w:rsidRDefault="00AB4AD2" w:rsidP="00AB4AD2">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53DE3" w:rsidRPr="00A829E6" w:rsidRDefault="00AB4AD2" w:rsidP="00AB4AD2">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r w:rsidR="00453DE3" w:rsidRPr="00A829E6">
        <w:rPr>
          <w:sz w:val="20"/>
          <w:szCs w:val="20"/>
        </w:rPr>
        <w:t>:</w:t>
      </w:r>
    </w:p>
    <w:p w:rsidR="00453DE3" w:rsidRPr="00A829E6" w:rsidRDefault="00453DE3" w:rsidP="00A829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829E6">
        <w:rPr>
          <w:i/>
          <w:sz w:val="20"/>
          <w:szCs w:val="20"/>
        </w:rPr>
        <w:t>Лицензионное программное обеспечение (в том числе, отечественного производства):</w:t>
      </w:r>
    </w:p>
    <w:p w:rsidR="00453DE3" w:rsidRPr="00A829E6" w:rsidRDefault="00453DE3" w:rsidP="00A829E6">
      <w:pPr>
        <w:spacing w:before="0" w:beforeAutospacing="0" w:after="0" w:afterAutospacing="0"/>
        <w:ind w:firstLine="709"/>
        <w:rPr>
          <w:sz w:val="20"/>
          <w:szCs w:val="20"/>
        </w:rPr>
      </w:pPr>
      <w:r w:rsidRPr="00A829E6">
        <w:rPr>
          <w:sz w:val="20"/>
          <w:szCs w:val="20"/>
        </w:rPr>
        <w:t xml:space="preserve">Операционная система </w:t>
      </w:r>
      <w:r w:rsidRPr="00A829E6">
        <w:rPr>
          <w:sz w:val="20"/>
          <w:szCs w:val="20"/>
          <w:lang w:val="en-US"/>
        </w:rPr>
        <w:t>Windows</w:t>
      </w:r>
      <w:r w:rsidRPr="00A829E6">
        <w:rPr>
          <w:sz w:val="20"/>
          <w:szCs w:val="20"/>
        </w:rPr>
        <w:t xml:space="preserve"> </w:t>
      </w:r>
      <w:r w:rsidRPr="00A829E6">
        <w:rPr>
          <w:sz w:val="20"/>
          <w:szCs w:val="20"/>
          <w:lang w:val="en-US"/>
        </w:rPr>
        <w:t>Professional</w:t>
      </w:r>
      <w:r w:rsidRPr="00A829E6">
        <w:rPr>
          <w:sz w:val="20"/>
          <w:szCs w:val="20"/>
        </w:rPr>
        <w:t xml:space="preserve"> 10</w:t>
      </w:r>
    </w:p>
    <w:p w:rsidR="00453DE3" w:rsidRPr="00A829E6" w:rsidRDefault="00453DE3" w:rsidP="00A829E6">
      <w:pPr>
        <w:spacing w:before="0" w:beforeAutospacing="0" w:after="0" w:afterAutospacing="0"/>
        <w:ind w:firstLine="709"/>
        <w:rPr>
          <w:sz w:val="20"/>
          <w:szCs w:val="20"/>
        </w:rPr>
      </w:pPr>
      <w:r w:rsidRPr="00A829E6">
        <w:rPr>
          <w:sz w:val="20"/>
          <w:szCs w:val="20"/>
        </w:rPr>
        <w:t>ПО браузер – приложение операционной системы, предназначенное для просмотра Web-страниц</w:t>
      </w:r>
    </w:p>
    <w:p w:rsidR="00453DE3" w:rsidRPr="00A829E6" w:rsidRDefault="00453DE3" w:rsidP="00A829E6">
      <w:pPr>
        <w:spacing w:before="0" w:beforeAutospacing="0" w:after="0" w:afterAutospacing="0"/>
        <w:ind w:firstLine="709"/>
        <w:rPr>
          <w:sz w:val="20"/>
          <w:szCs w:val="20"/>
        </w:rPr>
      </w:pPr>
      <w:r w:rsidRPr="00A829E6">
        <w:rPr>
          <w:sz w:val="20"/>
          <w:szCs w:val="20"/>
        </w:rPr>
        <w:t>Платформа проведения аттестационных процедур с использованием каналов связи (отечественное ПО)</w:t>
      </w:r>
    </w:p>
    <w:p w:rsidR="00453DE3" w:rsidRPr="00A829E6" w:rsidRDefault="00453DE3" w:rsidP="00A829E6">
      <w:pPr>
        <w:spacing w:before="0" w:beforeAutospacing="0" w:after="0" w:afterAutospacing="0"/>
        <w:ind w:firstLine="709"/>
        <w:rPr>
          <w:sz w:val="20"/>
          <w:szCs w:val="20"/>
        </w:rPr>
      </w:pPr>
      <w:r w:rsidRPr="00A829E6">
        <w:rPr>
          <w:sz w:val="20"/>
          <w:szCs w:val="20"/>
        </w:rPr>
        <w:t xml:space="preserve">Платформа проведения </w:t>
      </w:r>
      <w:proofErr w:type="spellStart"/>
      <w:r w:rsidRPr="00A829E6">
        <w:rPr>
          <w:sz w:val="20"/>
          <w:szCs w:val="20"/>
        </w:rPr>
        <w:t>вебинаров</w:t>
      </w:r>
      <w:proofErr w:type="spellEnd"/>
      <w:r w:rsidRPr="00A829E6">
        <w:rPr>
          <w:sz w:val="20"/>
          <w:szCs w:val="20"/>
        </w:rPr>
        <w:t xml:space="preserve"> (отечественное ПО)</w:t>
      </w:r>
    </w:p>
    <w:p w:rsidR="00453DE3" w:rsidRPr="00A829E6" w:rsidRDefault="00453DE3" w:rsidP="00A829E6">
      <w:pPr>
        <w:spacing w:before="0" w:beforeAutospacing="0" w:after="0" w:afterAutospacing="0"/>
        <w:ind w:firstLine="709"/>
        <w:rPr>
          <w:sz w:val="20"/>
          <w:szCs w:val="20"/>
        </w:rPr>
      </w:pPr>
      <w:r w:rsidRPr="00A829E6">
        <w:rPr>
          <w:sz w:val="20"/>
          <w:szCs w:val="20"/>
        </w:rPr>
        <w:t xml:space="preserve">Информационная технология. Онлайн тестирование цифровой платформы </w:t>
      </w:r>
      <w:proofErr w:type="spellStart"/>
      <w:r w:rsidRPr="00A829E6">
        <w:rPr>
          <w:sz w:val="20"/>
          <w:szCs w:val="20"/>
        </w:rPr>
        <w:t>Ровеб</w:t>
      </w:r>
      <w:proofErr w:type="spellEnd"/>
      <w:r w:rsidRPr="00A829E6">
        <w:rPr>
          <w:sz w:val="20"/>
          <w:szCs w:val="20"/>
        </w:rPr>
        <w:t xml:space="preserve"> (отечественное ПО)</w:t>
      </w:r>
    </w:p>
    <w:p w:rsidR="00453DE3" w:rsidRPr="00A829E6" w:rsidRDefault="00453DE3" w:rsidP="00A829E6">
      <w:pPr>
        <w:spacing w:before="0" w:beforeAutospacing="0" w:after="0" w:afterAutospacing="0"/>
        <w:ind w:firstLine="709"/>
        <w:rPr>
          <w:sz w:val="20"/>
          <w:szCs w:val="20"/>
        </w:rPr>
      </w:pPr>
      <w:r w:rsidRPr="00A829E6">
        <w:rPr>
          <w:sz w:val="20"/>
          <w:szCs w:val="20"/>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453DE3" w:rsidRPr="00A829E6" w:rsidRDefault="00453DE3" w:rsidP="00A829E6">
      <w:pPr>
        <w:spacing w:before="0" w:beforeAutospacing="0" w:after="0" w:afterAutospacing="0"/>
        <w:ind w:firstLine="709"/>
        <w:rPr>
          <w:sz w:val="20"/>
          <w:szCs w:val="20"/>
        </w:rPr>
      </w:pPr>
      <w:r w:rsidRPr="00A829E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53DE3" w:rsidRPr="00A829E6" w:rsidRDefault="00453DE3" w:rsidP="00A829E6">
      <w:pPr>
        <w:spacing w:before="0" w:beforeAutospacing="0" w:after="0" w:afterAutospacing="0"/>
        <w:ind w:firstLine="709"/>
        <w:rPr>
          <w:sz w:val="20"/>
          <w:szCs w:val="20"/>
        </w:rPr>
      </w:pPr>
      <w:r w:rsidRPr="00A829E6">
        <w:rPr>
          <w:sz w:val="20"/>
          <w:szCs w:val="20"/>
        </w:rPr>
        <w:t>Электронный информационный ресурс «Личная студия обучающегося» (отечественное ПО)</w:t>
      </w:r>
    </w:p>
    <w:p w:rsidR="00453DE3" w:rsidRPr="00A829E6" w:rsidRDefault="00453DE3" w:rsidP="00A829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829E6">
        <w:rPr>
          <w:i/>
          <w:sz w:val="20"/>
          <w:szCs w:val="20"/>
        </w:rPr>
        <w:t>Свободно распространяемое программное обеспечение (в том числе отечественного производства):</w:t>
      </w:r>
    </w:p>
    <w:p w:rsidR="00453DE3" w:rsidRPr="00A829E6" w:rsidRDefault="00453DE3" w:rsidP="00A829E6">
      <w:pPr>
        <w:spacing w:before="0" w:beforeAutospacing="0" w:after="0" w:afterAutospacing="0"/>
        <w:ind w:firstLine="709"/>
        <w:rPr>
          <w:sz w:val="20"/>
          <w:szCs w:val="20"/>
        </w:rPr>
      </w:pPr>
      <w:r w:rsidRPr="00A829E6">
        <w:rPr>
          <w:sz w:val="20"/>
          <w:szCs w:val="20"/>
        </w:rPr>
        <w:t>Мой Офис Веб-редакторы https://edit.myoffice.ru (отечественное ПО)</w:t>
      </w:r>
    </w:p>
    <w:p w:rsidR="00453DE3" w:rsidRPr="00A829E6" w:rsidRDefault="00453DE3" w:rsidP="00A829E6">
      <w:pPr>
        <w:spacing w:before="0" w:beforeAutospacing="0" w:after="0" w:afterAutospacing="0"/>
        <w:ind w:firstLine="709"/>
        <w:rPr>
          <w:sz w:val="20"/>
          <w:szCs w:val="20"/>
          <w:lang w:val="en-US"/>
        </w:rPr>
      </w:pPr>
      <w:r w:rsidRPr="00A829E6">
        <w:rPr>
          <w:sz w:val="20"/>
          <w:szCs w:val="20"/>
        </w:rPr>
        <w:t>ПО</w:t>
      </w:r>
      <w:r w:rsidRPr="00A829E6">
        <w:rPr>
          <w:sz w:val="20"/>
          <w:szCs w:val="20"/>
          <w:lang w:val="en-US"/>
        </w:rPr>
        <w:t xml:space="preserve"> OpenOffice.Org Calc. </w:t>
      </w:r>
    </w:p>
    <w:p w:rsidR="00453DE3" w:rsidRPr="00A829E6" w:rsidRDefault="00C94186" w:rsidP="00A829E6">
      <w:pPr>
        <w:spacing w:before="0" w:beforeAutospacing="0" w:after="0" w:afterAutospacing="0"/>
        <w:ind w:firstLine="709"/>
        <w:rPr>
          <w:sz w:val="20"/>
          <w:szCs w:val="20"/>
          <w:lang w:val="en-US"/>
        </w:rPr>
      </w:pPr>
      <w:hyperlink r:id="rId6" w:history="1">
        <w:r w:rsidR="00453DE3" w:rsidRPr="00A829E6">
          <w:rPr>
            <w:sz w:val="20"/>
            <w:szCs w:val="20"/>
            <w:lang w:val="en-US"/>
          </w:rPr>
          <w:t>http://qsp.su/tools/onlinehelp/about_license_gpl_russian.html</w:t>
        </w:r>
      </w:hyperlink>
      <w:r w:rsidR="00453DE3" w:rsidRPr="00A829E6">
        <w:rPr>
          <w:sz w:val="20"/>
          <w:szCs w:val="20"/>
          <w:lang w:val="en-US"/>
        </w:rPr>
        <w:t xml:space="preserve"> </w:t>
      </w:r>
    </w:p>
    <w:p w:rsidR="00453DE3" w:rsidRPr="00A829E6" w:rsidRDefault="00453DE3" w:rsidP="00A829E6">
      <w:pPr>
        <w:spacing w:before="0" w:beforeAutospacing="0" w:after="0" w:afterAutospacing="0"/>
        <w:ind w:firstLine="709"/>
        <w:rPr>
          <w:sz w:val="20"/>
          <w:szCs w:val="20"/>
        </w:rPr>
      </w:pPr>
      <w:r w:rsidRPr="00A829E6">
        <w:rPr>
          <w:sz w:val="20"/>
          <w:szCs w:val="20"/>
        </w:rPr>
        <w:t xml:space="preserve">ПО </w:t>
      </w:r>
      <w:proofErr w:type="spellStart"/>
      <w:r w:rsidRPr="00A829E6">
        <w:rPr>
          <w:sz w:val="20"/>
          <w:szCs w:val="20"/>
        </w:rPr>
        <w:t>OpenOffice.Org.Base</w:t>
      </w:r>
      <w:proofErr w:type="spellEnd"/>
    </w:p>
    <w:p w:rsidR="00453DE3" w:rsidRPr="00A829E6" w:rsidRDefault="00C94186" w:rsidP="00A829E6">
      <w:pPr>
        <w:spacing w:before="0" w:beforeAutospacing="0" w:after="0" w:afterAutospacing="0"/>
        <w:ind w:firstLine="709"/>
        <w:rPr>
          <w:sz w:val="20"/>
          <w:szCs w:val="20"/>
        </w:rPr>
      </w:pPr>
      <w:hyperlink r:id="rId7" w:history="1">
        <w:r w:rsidR="00453DE3" w:rsidRPr="00A829E6">
          <w:rPr>
            <w:sz w:val="20"/>
            <w:szCs w:val="20"/>
          </w:rPr>
          <w:t>http://qsp.su/tools/onlinehelp/about_license_gpl_russian.html</w:t>
        </w:r>
      </w:hyperlink>
    </w:p>
    <w:p w:rsidR="00453DE3" w:rsidRPr="00A829E6" w:rsidRDefault="00453DE3" w:rsidP="00A829E6">
      <w:pPr>
        <w:spacing w:before="0" w:beforeAutospacing="0" w:after="0" w:afterAutospacing="0"/>
        <w:ind w:firstLine="709"/>
        <w:rPr>
          <w:sz w:val="20"/>
          <w:szCs w:val="20"/>
          <w:lang w:val="en-US"/>
        </w:rPr>
      </w:pPr>
      <w:r w:rsidRPr="00A829E6">
        <w:rPr>
          <w:sz w:val="20"/>
          <w:szCs w:val="20"/>
        </w:rPr>
        <w:t>ПО</w:t>
      </w:r>
      <w:r w:rsidRPr="00A829E6">
        <w:rPr>
          <w:sz w:val="20"/>
          <w:szCs w:val="20"/>
          <w:lang w:val="en-US"/>
        </w:rPr>
        <w:t xml:space="preserve"> </w:t>
      </w:r>
      <w:proofErr w:type="spellStart"/>
      <w:r w:rsidRPr="00A829E6">
        <w:rPr>
          <w:sz w:val="20"/>
          <w:szCs w:val="20"/>
          <w:lang w:val="en-US"/>
        </w:rPr>
        <w:t>OpenOffice.org.Impress</w:t>
      </w:r>
      <w:proofErr w:type="spellEnd"/>
      <w:r w:rsidRPr="00A829E6">
        <w:rPr>
          <w:sz w:val="20"/>
          <w:szCs w:val="20"/>
          <w:lang w:val="en-US"/>
        </w:rPr>
        <w:t xml:space="preserve"> </w:t>
      </w:r>
    </w:p>
    <w:p w:rsidR="00453DE3" w:rsidRPr="00A829E6" w:rsidRDefault="00C94186" w:rsidP="00A829E6">
      <w:pPr>
        <w:spacing w:before="0" w:beforeAutospacing="0" w:after="0" w:afterAutospacing="0"/>
        <w:ind w:firstLine="709"/>
        <w:rPr>
          <w:sz w:val="20"/>
          <w:szCs w:val="20"/>
          <w:lang w:val="en-US"/>
        </w:rPr>
      </w:pPr>
      <w:hyperlink r:id="rId8" w:history="1">
        <w:r w:rsidR="00453DE3" w:rsidRPr="00A829E6">
          <w:rPr>
            <w:sz w:val="20"/>
            <w:szCs w:val="20"/>
            <w:lang w:val="en-US"/>
          </w:rPr>
          <w:t>http://qsp.su/tools/onlinehelp/about_license_gpl_russian.html</w:t>
        </w:r>
      </w:hyperlink>
      <w:r w:rsidR="00453DE3" w:rsidRPr="00A829E6">
        <w:rPr>
          <w:sz w:val="20"/>
          <w:szCs w:val="20"/>
          <w:lang w:val="en-US"/>
        </w:rPr>
        <w:t xml:space="preserve"> </w:t>
      </w:r>
    </w:p>
    <w:p w:rsidR="00453DE3" w:rsidRPr="00A829E6" w:rsidRDefault="00453DE3" w:rsidP="00A829E6">
      <w:pPr>
        <w:spacing w:before="0" w:beforeAutospacing="0" w:after="0" w:afterAutospacing="0"/>
        <w:ind w:firstLine="709"/>
        <w:rPr>
          <w:sz w:val="20"/>
          <w:szCs w:val="20"/>
          <w:lang w:val="en-US"/>
        </w:rPr>
      </w:pPr>
      <w:r w:rsidRPr="00A829E6">
        <w:rPr>
          <w:sz w:val="20"/>
          <w:szCs w:val="20"/>
        </w:rPr>
        <w:t>ПО</w:t>
      </w:r>
      <w:r w:rsidRPr="00A829E6">
        <w:rPr>
          <w:sz w:val="20"/>
          <w:szCs w:val="20"/>
          <w:lang w:val="en-US"/>
        </w:rPr>
        <w:t xml:space="preserve"> OpenOffice.Org Writer </w:t>
      </w:r>
    </w:p>
    <w:p w:rsidR="00453DE3" w:rsidRPr="00A829E6" w:rsidRDefault="00C94186" w:rsidP="00A829E6">
      <w:pPr>
        <w:spacing w:before="0" w:beforeAutospacing="0" w:after="0" w:afterAutospacing="0"/>
        <w:ind w:firstLine="709"/>
        <w:rPr>
          <w:sz w:val="20"/>
          <w:szCs w:val="20"/>
          <w:lang w:val="en-US"/>
        </w:rPr>
      </w:pPr>
      <w:hyperlink r:id="rId9" w:history="1">
        <w:r w:rsidR="00453DE3" w:rsidRPr="00A829E6">
          <w:rPr>
            <w:sz w:val="20"/>
            <w:szCs w:val="20"/>
            <w:lang w:val="en-US"/>
          </w:rPr>
          <w:t>http://qsp.su/tools/onlinehelp/about_license_gpl_russian.html</w:t>
        </w:r>
      </w:hyperlink>
    </w:p>
    <w:p w:rsidR="00453DE3" w:rsidRPr="00A829E6" w:rsidRDefault="00453DE3" w:rsidP="00A829E6">
      <w:pPr>
        <w:spacing w:before="0" w:beforeAutospacing="0" w:after="0" w:afterAutospacing="0"/>
        <w:ind w:firstLine="709"/>
        <w:rPr>
          <w:sz w:val="20"/>
          <w:szCs w:val="20"/>
          <w:lang w:val="en-US"/>
        </w:rPr>
      </w:pPr>
      <w:r w:rsidRPr="00A829E6">
        <w:rPr>
          <w:sz w:val="20"/>
          <w:szCs w:val="20"/>
        </w:rPr>
        <w:t>ПО</w:t>
      </w:r>
      <w:r w:rsidRPr="00A829E6">
        <w:rPr>
          <w:sz w:val="20"/>
          <w:szCs w:val="20"/>
          <w:lang w:val="en-US"/>
        </w:rPr>
        <w:t xml:space="preserve"> Open Office.org Draw</w:t>
      </w:r>
    </w:p>
    <w:p w:rsidR="00453DE3" w:rsidRPr="00A829E6" w:rsidRDefault="00C94186" w:rsidP="00A829E6">
      <w:pPr>
        <w:spacing w:before="0" w:beforeAutospacing="0" w:after="0" w:afterAutospacing="0"/>
        <w:ind w:firstLine="709"/>
        <w:rPr>
          <w:sz w:val="20"/>
          <w:szCs w:val="20"/>
          <w:lang w:val="en-US"/>
        </w:rPr>
      </w:pPr>
      <w:hyperlink r:id="rId10" w:history="1">
        <w:r w:rsidR="00453DE3" w:rsidRPr="00A829E6">
          <w:rPr>
            <w:sz w:val="20"/>
            <w:szCs w:val="20"/>
            <w:lang w:val="en-US"/>
          </w:rPr>
          <w:t>http://qsp.su/tools/onlinehelp/about_license_gpl_russian.html</w:t>
        </w:r>
      </w:hyperlink>
    </w:p>
    <w:p w:rsidR="00453DE3" w:rsidRPr="00A829E6" w:rsidRDefault="00453DE3" w:rsidP="00A829E6">
      <w:pPr>
        <w:spacing w:before="0" w:beforeAutospacing="0" w:after="0" w:afterAutospacing="0"/>
        <w:ind w:firstLine="709"/>
        <w:rPr>
          <w:sz w:val="20"/>
          <w:szCs w:val="20"/>
        </w:rPr>
      </w:pPr>
      <w:r w:rsidRPr="00A829E6">
        <w:rPr>
          <w:sz w:val="20"/>
          <w:szCs w:val="20"/>
        </w:rPr>
        <w:t xml:space="preserve">ПО «Блокнот» - стандартное приложение операционной системы (MS </w:t>
      </w:r>
      <w:proofErr w:type="spellStart"/>
      <w:r w:rsidRPr="00A829E6">
        <w:rPr>
          <w:sz w:val="20"/>
          <w:szCs w:val="20"/>
        </w:rPr>
        <w:t>Windows</w:t>
      </w:r>
      <w:proofErr w:type="spellEnd"/>
      <w:r w:rsidRPr="00A829E6">
        <w:rPr>
          <w:sz w:val="20"/>
          <w:szCs w:val="20"/>
        </w:rPr>
        <w:t xml:space="preserve">, </w:t>
      </w:r>
      <w:proofErr w:type="spellStart"/>
      <w:r w:rsidRPr="00A829E6">
        <w:rPr>
          <w:sz w:val="20"/>
          <w:szCs w:val="20"/>
        </w:rPr>
        <w:t>Android</w:t>
      </w:r>
      <w:proofErr w:type="spellEnd"/>
      <w:r w:rsidRPr="00A829E6">
        <w:rPr>
          <w:sz w:val="20"/>
          <w:szCs w:val="20"/>
        </w:rPr>
        <w:t xml:space="preserve"> и т.д.), </w:t>
      </w:r>
    </w:p>
    <w:p w:rsidR="00453DE3" w:rsidRPr="00A829E6" w:rsidRDefault="00453DE3" w:rsidP="00A829E6">
      <w:pPr>
        <w:spacing w:before="0" w:beforeAutospacing="0" w:after="0" w:afterAutospacing="0"/>
        <w:ind w:firstLine="709"/>
        <w:rPr>
          <w:sz w:val="20"/>
          <w:szCs w:val="20"/>
        </w:rPr>
      </w:pPr>
      <w:r w:rsidRPr="00A829E6">
        <w:rPr>
          <w:sz w:val="20"/>
          <w:szCs w:val="20"/>
        </w:rPr>
        <w:t xml:space="preserve">предназначенное для работы с текстами;  </w:t>
      </w:r>
    </w:p>
    <w:p w:rsidR="00453DE3" w:rsidRPr="00A829E6" w:rsidRDefault="00453DE3" w:rsidP="00A829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829E6">
        <w:rPr>
          <w:i/>
          <w:sz w:val="20"/>
          <w:szCs w:val="20"/>
        </w:rPr>
        <w:t>Современные профессиональные базы данных:</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Реестр профессиональных стандартов https://profstandart.rosmintrud.ru/obshchiy-informatsionnyy-blok/natsionalnyy-reestr-professionalnykh-standartov/reestr-professionalnykh-standartov/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Реестр студентов/ординаторов/аспирантов/ассистентов-стажеров https://www.mos.ru/karta-moskvicha/services-proverka-grazhdanina-v-reestre-studentov/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Конституция РФ - http://www.constitution.ru/ </w:t>
      </w:r>
    </w:p>
    <w:p w:rsidR="00AF3E1E" w:rsidRPr="00AF3E1E" w:rsidRDefault="00AF3E1E" w:rsidP="00AF3E1E">
      <w:pPr>
        <w:spacing w:before="0" w:beforeAutospacing="0" w:after="0" w:afterAutospacing="0"/>
        <w:ind w:firstLine="709"/>
        <w:rPr>
          <w:sz w:val="20"/>
          <w:szCs w:val="20"/>
        </w:rPr>
      </w:pPr>
      <w:r w:rsidRPr="00AF3E1E">
        <w:rPr>
          <w:sz w:val="20"/>
          <w:szCs w:val="20"/>
        </w:rPr>
        <w:t>Общероссийская общественная организация «Ассоциация Юристов России» - http://www.alrf.ru/</w:t>
      </w:r>
    </w:p>
    <w:p w:rsidR="00AF3E1E" w:rsidRPr="00AF3E1E" w:rsidRDefault="00AF3E1E" w:rsidP="00AF3E1E">
      <w:pPr>
        <w:spacing w:before="0" w:beforeAutospacing="0" w:after="0" w:afterAutospacing="0"/>
        <w:ind w:firstLine="709"/>
        <w:rPr>
          <w:sz w:val="20"/>
          <w:szCs w:val="20"/>
        </w:rPr>
      </w:pPr>
      <w:r w:rsidRPr="00AF3E1E">
        <w:rPr>
          <w:sz w:val="20"/>
          <w:szCs w:val="20"/>
        </w:rPr>
        <w:t>Государственная Дума РФ- http://www.duma.gov.ru</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Федеральная палата адвокатов- http://fparf.ru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Адвокатская палата города Москвы- http://www.advokatymoscow.ru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Конституционный суд РФ - http://www.ksrf.ru </w:t>
      </w:r>
    </w:p>
    <w:p w:rsidR="00AF3E1E" w:rsidRPr="00AF3E1E" w:rsidRDefault="00AF3E1E" w:rsidP="00AF3E1E">
      <w:pPr>
        <w:spacing w:before="0" w:beforeAutospacing="0" w:after="0" w:afterAutospacing="0"/>
        <w:ind w:firstLine="709"/>
        <w:rPr>
          <w:sz w:val="20"/>
          <w:szCs w:val="20"/>
        </w:rPr>
      </w:pPr>
      <w:r w:rsidRPr="00AF3E1E">
        <w:rPr>
          <w:sz w:val="20"/>
          <w:szCs w:val="20"/>
        </w:rPr>
        <w:t>Верховный Суд Российской Федерации - http://www.vsrf.ru</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Федеральные Арбитражные Суды Российской Федерации - http://www.arbitr.ru </w:t>
      </w:r>
    </w:p>
    <w:p w:rsidR="00AF3E1E" w:rsidRPr="00AF3E1E" w:rsidRDefault="00AF3E1E" w:rsidP="00AF3E1E">
      <w:pPr>
        <w:spacing w:before="0" w:beforeAutospacing="0" w:after="0" w:afterAutospacing="0"/>
        <w:ind w:firstLine="709"/>
        <w:rPr>
          <w:sz w:val="20"/>
          <w:szCs w:val="20"/>
        </w:rPr>
      </w:pPr>
      <w:r w:rsidRPr="00AF3E1E">
        <w:rPr>
          <w:sz w:val="20"/>
          <w:szCs w:val="20"/>
        </w:rPr>
        <w:t>Федеральная служба по труду и занятости (</w:t>
      </w:r>
      <w:proofErr w:type="spellStart"/>
      <w:r w:rsidRPr="00AF3E1E">
        <w:rPr>
          <w:sz w:val="20"/>
          <w:szCs w:val="20"/>
        </w:rPr>
        <w:t>Роструд</w:t>
      </w:r>
      <w:proofErr w:type="spellEnd"/>
      <w:r w:rsidRPr="00AF3E1E">
        <w:rPr>
          <w:sz w:val="20"/>
          <w:szCs w:val="20"/>
        </w:rPr>
        <w:t xml:space="preserve">) - www.rostrud.ru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Пенсионный фонд Российской Федерации - http://www.pfrf.ru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Следственный комитет Российской Федерации - https://sledcom.ru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Министерство внутренних дел Российской Федерации - https://мвд.рф </w:t>
      </w:r>
    </w:p>
    <w:p w:rsidR="00AF3E1E" w:rsidRDefault="00AF3E1E" w:rsidP="00AF3E1E">
      <w:pPr>
        <w:spacing w:before="0" w:beforeAutospacing="0" w:after="0" w:afterAutospacing="0"/>
        <w:ind w:firstLine="709"/>
        <w:rPr>
          <w:sz w:val="20"/>
          <w:szCs w:val="20"/>
        </w:rPr>
      </w:pPr>
      <w:r w:rsidRPr="00AF3E1E">
        <w:rPr>
          <w:sz w:val="20"/>
          <w:szCs w:val="20"/>
        </w:rPr>
        <w:t xml:space="preserve">Генеральная прокуратура РФ - </w:t>
      </w:r>
      <w:hyperlink r:id="rId11" w:history="1">
        <w:r w:rsidRPr="006447E1">
          <w:rPr>
            <w:rStyle w:val="af1"/>
            <w:sz w:val="20"/>
            <w:szCs w:val="20"/>
          </w:rPr>
          <w:t>https://genproc.gov.ru</w:t>
        </w:r>
      </w:hyperlink>
      <w:r w:rsidRPr="00AF3E1E">
        <w:rPr>
          <w:sz w:val="20"/>
          <w:szCs w:val="20"/>
        </w:rPr>
        <w:t xml:space="preserve"> </w:t>
      </w:r>
    </w:p>
    <w:p w:rsidR="00453DE3" w:rsidRPr="00A829E6" w:rsidRDefault="00453DE3" w:rsidP="00AF3E1E">
      <w:pPr>
        <w:spacing w:before="0" w:beforeAutospacing="0" w:after="0" w:afterAutospacing="0"/>
        <w:ind w:firstLine="709"/>
        <w:rPr>
          <w:sz w:val="20"/>
          <w:szCs w:val="20"/>
        </w:rPr>
      </w:pPr>
      <w:r w:rsidRPr="00A829E6">
        <w:rPr>
          <w:sz w:val="20"/>
          <w:szCs w:val="20"/>
        </w:rPr>
        <w:t xml:space="preserve">Научная электронная библиотека. </w:t>
      </w:r>
      <w:hyperlink r:id="rId12" w:history="1">
        <w:r w:rsidRPr="00A829E6">
          <w:rPr>
            <w:sz w:val="20"/>
            <w:szCs w:val="20"/>
          </w:rPr>
          <w:t>http://elibrary.ru</w:t>
        </w:r>
      </w:hyperlink>
    </w:p>
    <w:p w:rsidR="00453DE3" w:rsidRPr="00A829E6" w:rsidRDefault="00453DE3" w:rsidP="00CB7349">
      <w:pPr>
        <w:spacing w:before="0" w:beforeAutospacing="0" w:after="0" w:afterAutospacing="0"/>
        <w:ind w:firstLine="709"/>
        <w:rPr>
          <w:sz w:val="20"/>
          <w:szCs w:val="20"/>
        </w:rPr>
      </w:pPr>
      <w:r w:rsidRPr="00A829E6">
        <w:rPr>
          <w:sz w:val="20"/>
          <w:szCs w:val="20"/>
        </w:rPr>
        <w:t xml:space="preserve">Электронно-библиотечная система </w:t>
      </w:r>
      <w:proofErr w:type="spellStart"/>
      <w:r w:rsidRPr="00A829E6">
        <w:rPr>
          <w:sz w:val="20"/>
          <w:szCs w:val="20"/>
        </w:rPr>
        <w:t>IPRbooks</w:t>
      </w:r>
      <w:proofErr w:type="spellEnd"/>
      <w:r w:rsidRPr="00A829E6">
        <w:rPr>
          <w:sz w:val="20"/>
          <w:szCs w:val="20"/>
        </w:rPr>
        <w:t xml:space="preserve"> (ЭБС </w:t>
      </w:r>
      <w:proofErr w:type="spellStart"/>
      <w:r w:rsidRPr="00A829E6">
        <w:rPr>
          <w:sz w:val="20"/>
          <w:szCs w:val="20"/>
        </w:rPr>
        <w:t>IPRbooks</w:t>
      </w:r>
      <w:proofErr w:type="spellEnd"/>
      <w:r w:rsidRPr="00A829E6">
        <w:rPr>
          <w:sz w:val="20"/>
          <w:szCs w:val="20"/>
        </w:rPr>
        <w:t>) –</w:t>
      </w:r>
      <w:r w:rsidR="00CB7349">
        <w:rPr>
          <w:sz w:val="20"/>
          <w:szCs w:val="20"/>
        </w:rPr>
        <w:t xml:space="preserve"> </w:t>
      </w:r>
      <w:r w:rsidRPr="00A829E6">
        <w:rPr>
          <w:sz w:val="20"/>
          <w:szCs w:val="20"/>
        </w:rPr>
        <w:t>электронная библиотека по всем отраслям знаний</w:t>
      </w:r>
      <w:r w:rsidR="00CB7349">
        <w:rPr>
          <w:sz w:val="20"/>
          <w:szCs w:val="20"/>
        </w:rPr>
        <w:t xml:space="preserve"> </w:t>
      </w:r>
      <w:r w:rsidRPr="00A829E6">
        <w:rPr>
          <w:sz w:val="20"/>
          <w:szCs w:val="20"/>
        </w:rPr>
        <w:t>http://www.iprbookshop.ru</w:t>
      </w:r>
    </w:p>
    <w:p w:rsidR="00341C20" w:rsidRPr="00D52134" w:rsidRDefault="00341C20" w:rsidP="00341C2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41C20" w:rsidRPr="0048691E" w:rsidRDefault="00341C20" w:rsidP="00341C2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41C20" w:rsidRPr="00D52134" w:rsidRDefault="00341C20" w:rsidP="00341C2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A829E6" w:rsidRDefault="00841522" w:rsidP="00A829E6">
      <w:pPr>
        <w:spacing w:before="0" w:beforeAutospacing="0" w:after="0" w:afterAutospacing="0"/>
      </w:pPr>
    </w:p>
    <w:sectPr w:rsidR="00841522" w:rsidRPr="00A829E6" w:rsidSect="00A829E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92F739C"/>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0E54661"/>
    <w:multiLevelType w:val="multilevel"/>
    <w:tmpl w:val="10E54661"/>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0B28FA"/>
    <w:multiLevelType w:val="multilevel"/>
    <w:tmpl w:val="140B28F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5A9343B"/>
    <w:multiLevelType w:val="multilevel"/>
    <w:tmpl w:val="15A9343B"/>
    <w:lvl w:ilvl="0">
      <w:start w:val="1"/>
      <w:numFmt w:val="bullet"/>
      <w:lvlText w:val="-"/>
      <w:lvlJc w:val="left"/>
      <w:pPr>
        <w:tabs>
          <w:tab w:val="num" w:pos="1174"/>
        </w:tabs>
        <w:ind w:left="1174" w:hanging="360"/>
      </w:pPr>
      <w:rPr>
        <w:rFonts w:ascii="Tunga" w:hAnsi="Tunga"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261151B"/>
    <w:multiLevelType w:val="multilevel"/>
    <w:tmpl w:val="2261151B"/>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5061EDF"/>
    <w:multiLevelType w:val="hybridMultilevel"/>
    <w:tmpl w:val="46BE4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94D2384"/>
    <w:multiLevelType w:val="multilevel"/>
    <w:tmpl w:val="294D2384"/>
    <w:lvl w:ilvl="0">
      <w:start w:val="1"/>
      <w:numFmt w:val="decimal"/>
      <w:lvlText w:val="%1."/>
      <w:lvlJc w:val="left"/>
      <w:pPr>
        <w:tabs>
          <w:tab w:val="num" w:pos="417"/>
        </w:tabs>
        <w:ind w:left="417"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98B6AB9"/>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F340AB3"/>
    <w:multiLevelType w:val="multilevel"/>
    <w:tmpl w:val="2F340AB3"/>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171787A"/>
    <w:multiLevelType w:val="multilevel"/>
    <w:tmpl w:val="3171787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4876730"/>
    <w:multiLevelType w:val="multilevel"/>
    <w:tmpl w:val="34876730"/>
    <w:lvl w:ilvl="0">
      <w:start w:val="1"/>
      <w:numFmt w:val="bullet"/>
      <w:lvlText w:val=""/>
      <w:lvlJc w:val="left"/>
      <w:pPr>
        <w:tabs>
          <w:tab w:val="num" w:pos="644"/>
        </w:tabs>
        <w:ind w:left="644"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41"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7556940"/>
    <w:multiLevelType w:val="multilevel"/>
    <w:tmpl w:val="37556940"/>
    <w:lvl w:ilvl="0">
      <w:start w:val="1"/>
      <w:numFmt w:val="bullet"/>
      <w:lvlText w:val="-"/>
      <w:lvlJc w:val="left"/>
      <w:pPr>
        <w:tabs>
          <w:tab w:val="num" w:pos="1260"/>
        </w:tabs>
        <w:ind w:left="1260" w:hanging="360"/>
      </w:pPr>
      <w:rPr>
        <w:rFonts w:ascii="Tunga" w:hAnsi="Tung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9"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0"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3"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5B154E6"/>
    <w:multiLevelType w:val="multilevel"/>
    <w:tmpl w:val="45B154E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21C4CFC"/>
    <w:multiLevelType w:val="multilevel"/>
    <w:tmpl w:val="521C4CF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900"/>
        </w:tabs>
        <w:ind w:left="900" w:hanging="360"/>
      </w:pPr>
    </w:lvl>
    <w:lvl w:ilvl="2">
      <w:start w:val="1"/>
      <w:numFmt w:val="lowerRoman"/>
      <w:lvlText w:val="%3."/>
      <w:lvlJc w:val="right"/>
      <w:pPr>
        <w:tabs>
          <w:tab w:val="num" w:pos="1620"/>
        </w:tabs>
        <w:ind w:left="162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60" w15:restartNumberingAfterBreak="0">
    <w:nsid w:val="54A57BE0"/>
    <w:multiLevelType w:val="hybridMultilevel"/>
    <w:tmpl w:val="46BE4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77731F6"/>
    <w:multiLevelType w:val="multilevel"/>
    <w:tmpl w:val="577731F6"/>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15:restartNumberingAfterBreak="0">
    <w:nsid w:val="58FB5129"/>
    <w:multiLevelType w:val="multilevel"/>
    <w:tmpl w:val="58FB5129"/>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65"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7" w15:restartNumberingAfterBreak="0">
    <w:nsid w:val="5FFE535E"/>
    <w:multiLevelType w:val="multilevel"/>
    <w:tmpl w:val="5FFE535E"/>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61BF380D"/>
    <w:multiLevelType w:val="multilevel"/>
    <w:tmpl w:val="61BF380D"/>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84D1575"/>
    <w:multiLevelType w:val="multilevel"/>
    <w:tmpl w:val="684D157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3"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5" w15:restartNumberingAfterBreak="0">
    <w:nsid w:val="6EE516DA"/>
    <w:multiLevelType w:val="hybridMultilevel"/>
    <w:tmpl w:val="B74E9B70"/>
    <w:lvl w:ilvl="0" w:tplc="EEE8BFC0">
      <w:start w:val="1"/>
      <w:numFmt w:val="decimal"/>
      <w:lvlText w:val="%1"/>
      <w:lvlJc w:val="left"/>
      <w:pPr>
        <w:tabs>
          <w:tab w:val="num" w:pos="862"/>
        </w:tabs>
        <w:ind w:left="862" w:hanging="360"/>
      </w:pPr>
      <w:rPr>
        <w:rFonts w:ascii="Times New Roman" w:hAnsi="Times New Roman" w:hint="default"/>
        <w:b w:val="0"/>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6C11D8D"/>
    <w:multiLevelType w:val="hybridMultilevel"/>
    <w:tmpl w:val="BA18BB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2" w15:restartNumberingAfterBreak="0">
    <w:nsid w:val="7DEC2359"/>
    <w:multiLevelType w:val="hybridMultilevel"/>
    <w:tmpl w:val="6C36C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9"/>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6"/>
  </w:num>
  <w:num w:numId="16">
    <w:abstractNumId w:val="41"/>
  </w:num>
  <w:num w:numId="17">
    <w:abstractNumId w:val="70"/>
  </w:num>
  <w:num w:numId="18">
    <w:abstractNumId w:val="77"/>
  </w:num>
  <w:num w:numId="19">
    <w:abstractNumId w:val="72"/>
  </w:num>
  <w:num w:numId="20">
    <w:abstractNumId w:val="9"/>
  </w:num>
  <w:num w:numId="21">
    <w:abstractNumId w:val="12"/>
  </w:num>
  <w:num w:numId="22">
    <w:abstractNumId w:val="16"/>
  </w:num>
  <w:num w:numId="23">
    <w:abstractNumId w:val="20"/>
  </w:num>
  <w:num w:numId="24">
    <w:abstractNumId w:val="24"/>
  </w:num>
  <w:num w:numId="25">
    <w:abstractNumId w:val="26"/>
  </w:num>
  <w:num w:numId="26">
    <w:abstractNumId w:val="37"/>
  </w:num>
  <w:num w:numId="27">
    <w:abstractNumId w:val="47"/>
  </w:num>
  <w:num w:numId="28">
    <w:abstractNumId w:val="48"/>
  </w:num>
  <w:num w:numId="29">
    <w:abstractNumId w:val="52"/>
  </w:num>
  <w:num w:numId="30">
    <w:abstractNumId w:val="53"/>
  </w:num>
  <w:num w:numId="31">
    <w:abstractNumId w:val="62"/>
  </w:num>
  <w:num w:numId="32">
    <w:abstractNumId w:val="65"/>
  </w:num>
  <w:num w:numId="33">
    <w:abstractNumId w:val="74"/>
  </w:num>
  <w:num w:numId="34">
    <w:abstractNumId w:val="78"/>
  </w:num>
  <w:num w:numId="35">
    <w:abstractNumId w:val="83"/>
  </w:num>
  <w:num w:numId="36">
    <w:abstractNumId w:val="84"/>
  </w:num>
  <w:num w:numId="37">
    <w:abstractNumId w:val="61"/>
  </w:num>
  <w:num w:numId="38">
    <w:abstractNumId w:val="51"/>
  </w:num>
  <w:num w:numId="39">
    <w:abstractNumId w:val="10"/>
  </w:num>
  <w:num w:numId="40">
    <w:abstractNumId w:val="8"/>
  </w:num>
  <w:num w:numId="41">
    <w:abstractNumId w:val="49"/>
  </w:num>
  <w:num w:numId="42">
    <w:abstractNumId w:val="38"/>
  </w:num>
  <w:num w:numId="43">
    <w:abstractNumId w:val="50"/>
  </w:num>
  <w:num w:numId="44">
    <w:abstractNumId w:val="46"/>
  </w:num>
  <w:num w:numId="45">
    <w:abstractNumId w:val="13"/>
  </w:num>
  <w:num w:numId="46">
    <w:abstractNumId w:val="27"/>
  </w:num>
  <w:num w:numId="47">
    <w:abstractNumId w:val="54"/>
  </w:num>
  <w:num w:numId="48">
    <w:abstractNumId w:val="15"/>
  </w:num>
  <w:num w:numId="49">
    <w:abstractNumId w:val="45"/>
  </w:num>
  <w:num w:numId="50">
    <w:abstractNumId w:val="42"/>
  </w:num>
  <w:num w:numId="51">
    <w:abstractNumId w:val="31"/>
  </w:num>
  <w:num w:numId="52">
    <w:abstractNumId w:val="33"/>
  </w:num>
  <w:num w:numId="53">
    <w:abstractNumId w:val="28"/>
  </w:num>
  <w:num w:numId="54">
    <w:abstractNumId w:val="55"/>
  </w:num>
  <w:num w:numId="55">
    <w:abstractNumId w:val="6"/>
  </w:num>
  <w:num w:numId="56">
    <w:abstractNumId w:val="19"/>
  </w:num>
  <w:num w:numId="57">
    <w:abstractNumId w:val="22"/>
  </w:num>
  <w:num w:numId="58">
    <w:abstractNumId w:val="23"/>
  </w:num>
  <w:num w:numId="59">
    <w:abstractNumId w:val="56"/>
  </w:num>
  <w:num w:numId="60">
    <w:abstractNumId w:val="69"/>
  </w:num>
  <w:num w:numId="61">
    <w:abstractNumId w:val="81"/>
  </w:num>
  <w:num w:numId="62">
    <w:abstractNumId w:val="44"/>
  </w:num>
  <w:num w:numId="63">
    <w:abstractNumId w:val="76"/>
  </w:num>
  <w:num w:numId="64">
    <w:abstractNumId w:val="36"/>
  </w:num>
  <w:num w:numId="65">
    <w:abstractNumId w:val="40"/>
  </w:num>
  <w:num w:numId="66">
    <w:abstractNumId w:val="14"/>
  </w:num>
  <w:num w:numId="67">
    <w:abstractNumId w:val="18"/>
  </w:num>
  <w:num w:numId="68">
    <w:abstractNumId w:val="39"/>
  </w:num>
  <w:num w:numId="69">
    <w:abstractNumId w:val="67"/>
  </w:num>
  <w:num w:numId="70">
    <w:abstractNumId w:val="63"/>
  </w:num>
  <w:num w:numId="71">
    <w:abstractNumId w:val="64"/>
  </w:num>
  <w:num w:numId="72">
    <w:abstractNumId w:val="29"/>
  </w:num>
  <w:num w:numId="73">
    <w:abstractNumId w:val="59"/>
  </w:num>
  <w:num w:numId="74">
    <w:abstractNumId w:val="34"/>
  </w:num>
  <w:num w:numId="75">
    <w:abstractNumId w:val="68"/>
  </w:num>
  <w:num w:numId="76">
    <w:abstractNumId w:val="57"/>
  </w:num>
  <w:num w:numId="77">
    <w:abstractNumId w:val="71"/>
  </w:num>
  <w:num w:numId="78">
    <w:abstractNumId w:val="43"/>
  </w:num>
  <w:num w:numId="79">
    <w:abstractNumId w:val="75"/>
  </w:num>
  <w:num w:numId="80">
    <w:abstractNumId w:val="35"/>
  </w:num>
  <w:num w:numId="81">
    <w:abstractNumId w:val="11"/>
  </w:num>
  <w:num w:numId="82">
    <w:abstractNumId w:val="21"/>
  </w:num>
  <w:num w:numId="83">
    <w:abstractNumId w:val="82"/>
  </w:num>
  <w:num w:numId="84">
    <w:abstractNumId w:val="80"/>
  </w:num>
  <w:num w:numId="85">
    <w:abstractNumId w:val="60"/>
  </w:num>
  <w:num w:numId="86">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049A"/>
    <w:rsid w:val="00063455"/>
    <w:rsid w:val="00077FC3"/>
    <w:rsid w:val="00080253"/>
    <w:rsid w:val="000858F3"/>
    <w:rsid w:val="000F2444"/>
    <w:rsid w:val="00113069"/>
    <w:rsid w:val="00133728"/>
    <w:rsid w:val="00161462"/>
    <w:rsid w:val="00190F2F"/>
    <w:rsid w:val="001A6048"/>
    <w:rsid w:val="001E775D"/>
    <w:rsid w:val="001F5317"/>
    <w:rsid w:val="00217038"/>
    <w:rsid w:val="002466FE"/>
    <w:rsid w:val="002908BA"/>
    <w:rsid w:val="00297BC5"/>
    <w:rsid w:val="002E660F"/>
    <w:rsid w:val="00341C20"/>
    <w:rsid w:val="00357583"/>
    <w:rsid w:val="004131B5"/>
    <w:rsid w:val="0043448A"/>
    <w:rsid w:val="00435998"/>
    <w:rsid w:val="00441DB1"/>
    <w:rsid w:val="00453DE3"/>
    <w:rsid w:val="004C5D7C"/>
    <w:rsid w:val="004E4FF8"/>
    <w:rsid w:val="005101C0"/>
    <w:rsid w:val="005260DA"/>
    <w:rsid w:val="005E0396"/>
    <w:rsid w:val="0061043F"/>
    <w:rsid w:val="00653918"/>
    <w:rsid w:val="0066141A"/>
    <w:rsid w:val="00674063"/>
    <w:rsid w:val="00702859"/>
    <w:rsid w:val="00704B49"/>
    <w:rsid w:val="007663B6"/>
    <w:rsid w:val="007F1255"/>
    <w:rsid w:val="008370F9"/>
    <w:rsid w:val="00841522"/>
    <w:rsid w:val="00851BE6"/>
    <w:rsid w:val="00857814"/>
    <w:rsid w:val="008C5BB4"/>
    <w:rsid w:val="008D2F79"/>
    <w:rsid w:val="00923FFC"/>
    <w:rsid w:val="00970959"/>
    <w:rsid w:val="00986055"/>
    <w:rsid w:val="009D7686"/>
    <w:rsid w:val="009E4664"/>
    <w:rsid w:val="00A37989"/>
    <w:rsid w:val="00A76440"/>
    <w:rsid w:val="00A829E6"/>
    <w:rsid w:val="00AB4AD2"/>
    <w:rsid w:val="00AF3E1E"/>
    <w:rsid w:val="00B811EE"/>
    <w:rsid w:val="00BC75CD"/>
    <w:rsid w:val="00C65BB4"/>
    <w:rsid w:val="00C70737"/>
    <w:rsid w:val="00C94186"/>
    <w:rsid w:val="00CA212C"/>
    <w:rsid w:val="00CA6F83"/>
    <w:rsid w:val="00CB0ACC"/>
    <w:rsid w:val="00CB468F"/>
    <w:rsid w:val="00CB6A3E"/>
    <w:rsid w:val="00CB7047"/>
    <w:rsid w:val="00CB7349"/>
    <w:rsid w:val="00D02ACF"/>
    <w:rsid w:val="00D24D74"/>
    <w:rsid w:val="00DA025D"/>
    <w:rsid w:val="00DC01BD"/>
    <w:rsid w:val="00DC4196"/>
    <w:rsid w:val="00DE2602"/>
    <w:rsid w:val="00E70D4B"/>
    <w:rsid w:val="00E771D6"/>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D4939"/>
  <w15:docId w15:val="{0B7FEFB8-EE04-4E20-AAC6-FC9F9258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88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genproc.gov.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6878</Words>
  <Characters>39210</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2022-01-31T14:14:00Z</cp:lastPrinted>
  <dcterms:created xsi:type="dcterms:W3CDTF">2023-04-21T06:16:00Z</dcterms:created>
  <dcterms:modified xsi:type="dcterms:W3CDTF">2023-04-24T13:58:00Z</dcterms:modified>
</cp:coreProperties>
</file>